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24FE5" w14:textId="625A9441" w:rsidR="00202430" w:rsidRPr="00815AC6" w:rsidRDefault="00202430" w:rsidP="00202430">
      <w:pPr>
        <w:jc w:val="right"/>
        <w:rPr>
          <w:rFonts w:ascii="Arial" w:hAnsi="Arial" w:cs="Arial"/>
          <w:sz w:val="22"/>
          <w:szCs w:val="22"/>
        </w:rPr>
      </w:pPr>
      <w:r w:rsidRPr="00815AC6">
        <w:rPr>
          <w:rFonts w:ascii="Arial" w:hAnsi="Arial" w:cs="Arial"/>
          <w:sz w:val="22"/>
          <w:szCs w:val="22"/>
        </w:rPr>
        <w:t xml:space="preserve">Załącznik nr </w:t>
      </w:r>
      <w:r w:rsidR="00B737C3">
        <w:rPr>
          <w:rFonts w:ascii="Arial" w:hAnsi="Arial" w:cs="Arial"/>
          <w:sz w:val="22"/>
          <w:szCs w:val="22"/>
        </w:rPr>
        <w:t>6</w:t>
      </w:r>
      <w:r w:rsidRPr="00815AC6">
        <w:rPr>
          <w:rFonts w:ascii="Arial" w:hAnsi="Arial" w:cs="Arial"/>
          <w:sz w:val="22"/>
          <w:szCs w:val="22"/>
        </w:rPr>
        <w:t xml:space="preserve"> do SWZ</w:t>
      </w:r>
    </w:p>
    <w:p w14:paraId="1AFB7079" w14:textId="77777777" w:rsidR="00202430" w:rsidRDefault="00202430" w:rsidP="00202430">
      <w:pPr>
        <w:rPr>
          <w:rFonts w:ascii="Arial" w:hAnsi="Arial" w:cs="Arial"/>
          <w:color w:val="000000"/>
          <w:sz w:val="22"/>
          <w:szCs w:val="22"/>
        </w:rPr>
      </w:pPr>
    </w:p>
    <w:p w14:paraId="660A0874" w14:textId="77777777" w:rsidR="00E8239C" w:rsidRDefault="00E8239C" w:rsidP="00E8239C">
      <w:pPr>
        <w:jc w:val="center"/>
        <w:rPr>
          <w:rFonts w:ascii="Arial" w:hAnsi="Arial" w:cs="Arial"/>
          <w:b/>
          <w:sz w:val="28"/>
          <w:szCs w:val="28"/>
          <w:u w:val="single"/>
        </w:rPr>
      </w:pPr>
    </w:p>
    <w:p w14:paraId="160B2624" w14:textId="359D13B6" w:rsidR="00E8239C" w:rsidRPr="00330526" w:rsidRDefault="00E8239C" w:rsidP="00E8239C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proofErr w:type="gramStart"/>
      <w:r w:rsidRPr="00330526">
        <w:rPr>
          <w:rFonts w:ascii="Arial" w:hAnsi="Arial" w:cs="Arial"/>
          <w:b/>
          <w:sz w:val="28"/>
          <w:szCs w:val="28"/>
          <w:u w:val="single"/>
        </w:rPr>
        <w:t>OŚWIADCZENIE  WYKONAWCY</w:t>
      </w:r>
      <w:proofErr w:type="gramEnd"/>
      <w:r w:rsidRPr="00330526">
        <w:rPr>
          <w:rFonts w:ascii="Arial" w:hAnsi="Arial" w:cs="Arial"/>
          <w:b/>
          <w:sz w:val="28"/>
          <w:szCs w:val="28"/>
          <w:u w:val="single"/>
        </w:rPr>
        <w:t xml:space="preserve"> /</w:t>
      </w:r>
    </w:p>
    <w:p w14:paraId="44C3001B" w14:textId="77777777" w:rsidR="00E8239C" w:rsidRPr="00330526" w:rsidRDefault="00E8239C" w:rsidP="00E8239C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proofErr w:type="gramStart"/>
      <w:r w:rsidRPr="00330526">
        <w:rPr>
          <w:rFonts w:ascii="Arial" w:hAnsi="Arial" w:cs="Arial"/>
          <w:b/>
          <w:sz w:val="28"/>
          <w:szCs w:val="28"/>
          <w:u w:val="single"/>
        </w:rPr>
        <w:t>WYKONAWCY  WSPÓLNIE</w:t>
      </w:r>
      <w:proofErr w:type="gramEnd"/>
      <w:r w:rsidRPr="00330526">
        <w:rPr>
          <w:rFonts w:ascii="Arial" w:hAnsi="Arial" w:cs="Arial"/>
          <w:b/>
          <w:sz w:val="28"/>
          <w:szCs w:val="28"/>
          <w:u w:val="single"/>
        </w:rPr>
        <w:t xml:space="preserve">  </w:t>
      </w:r>
      <w:proofErr w:type="gramStart"/>
      <w:r w:rsidRPr="00330526">
        <w:rPr>
          <w:rFonts w:ascii="Arial" w:hAnsi="Arial" w:cs="Arial"/>
          <w:b/>
          <w:sz w:val="28"/>
          <w:szCs w:val="28"/>
          <w:u w:val="single"/>
        </w:rPr>
        <w:t>UBIEGAJĄCEGO  SIĘ</w:t>
      </w:r>
      <w:proofErr w:type="gramEnd"/>
      <w:r w:rsidRPr="00330526">
        <w:rPr>
          <w:rFonts w:ascii="Arial" w:hAnsi="Arial" w:cs="Arial"/>
          <w:b/>
          <w:sz w:val="28"/>
          <w:szCs w:val="28"/>
          <w:u w:val="single"/>
        </w:rPr>
        <w:t xml:space="preserve">  </w:t>
      </w:r>
    </w:p>
    <w:p w14:paraId="07E7DB29" w14:textId="77777777" w:rsidR="00E8239C" w:rsidRPr="00330526" w:rsidRDefault="00E8239C" w:rsidP="00E8239C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proofErr w:type="gramStart"/>
      <w:r w:rsidRPr="00330526">
        <w:rPr>
          <w:rFonts w:ascii="Arial" w:hAnsi="Arial" w:cs="Arial"/>
          <w:b/>
          <w:sz w:val="28"/>
          <w:szCs w:val="28"/>
          <w:u w:val="single"/>
        </w:rPr>
        <w:t>O  UDZIELENIE</w:t>
      </w:r>
      <w:proofErr w:type="gramEnd"/>
      <w:r w:rsidRPr="00330526">
        <w:rPr>
          <w:rFonts w:ascii="Arial" w:hAnsi="Arial" w:cs="Arial"/>
          <w:b/>
          <w:sz w:val="28"/>
          <w:szCs w:val="28"/>
          <w:u w:val="single"/>
        </w:rPr>
        <w:t xml:space="preserve">  ZAMÓWIENIA</w:t>
      </w:r>
    </w:p>
    <w:p w14:paraId="64CF7515" w14:textId="77777777" w:rsidR="00E8239C" w:rsidRPr="00330526" w:rsidRDefault="00E8239C" w:rsidP="00E8239C">
      <w:pPr>
        <w:spacing w:after="120"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5CB8185" w14:textId="77777777" w:rsidR="00E8239C" w:rsidRPr="00330526" w:rsidRDefault="00E8239C" w:rsidP="00E8239C">
      <w:pPr>
        <w:jc w:val="center"/>
        <w:rPr>
          <w:rFonts w:ascii="Arial" w:hAnsi="Arial" w:cs="Arial"/>
          <w:b/>
          <w:caps/>
          <w:sz w:val="22"/>
          <w:szCs w:val="22"/>
        </w:rPr>
      </w:pPr>
      <w:r w:rsidRPr="00330526">
        <w:rPr>
          <w:rFonts w:ascii="Arial" w:hAnsi="Arial" w:cs="Arial"/>
          <w:b/>
          <w:sz w:val="22"/>
          <w:szCs w:val="22"/>
        </w:rPr>
        <w:t xml:space="preserve">uwzględniające przesłanki wykluczenia z art. 7 ust. 1 ustawy </w:t>
      </w:r>
      <w:r w:rsidRPr="00330526">
        <w:rPr>
          <w:rFonts w:ascii="Arial" w:hAnsi="Arial" w:cs="Arial"/>
          <w:b/>
          <w:i/>
          <w:iCs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6B348B74" w14:textId="2F5B2E9F" w:rsidR="00E8239C" w:rsidRPr="00330526" w:rsidRDefault="00E8239C" w:rsidP="00E8239C">
      <w:pPr>
        <w:tabs>
          <w:tab w:val="left" w:pos="1134"/>
        </w:tabs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  <w:r w:rsidRPr="00330526">
        <w:rPr>
          <w:rFonts w:ascii="Arial" w:hAnsi="Arial" w:cs="Arial"/>
          <w:b/>
          <w:sz w:val="22"/>
          <w:szCs w:val="22"/>
        </w:rPr>
        <w:t xml:space="preserve">składane na podstawie art. 125 ust. 1 </w:t>
      </w:r>
      <w:r w:rsidRPr="00330526">
        <w:rPr>
          <w:rFonts w:ascii="Arial" w:hAnsi="Arial" w:cs="Arial"/>
          <w:b/>
          <w:bCs/>
          <w:i/>
          <w:sz w:val="22"/>
          <w:szCs w:val="22"/>
        </w:rPr>
        <w:t>Prawa zamówień publicznych</w:t>
      </w:r>
    </w:p>
    <w:p w14:paraId="59D6CD90" w14:textId="77777777" w:rsidR="00E8239C" w:rsidRPr="00330526" w:rsidRDefault="00E8239C" w:rsidP="00E8239C">
      <w:pPr>
        <w:jc w:val="center"/>
        <w:rPr>
          <w:rFonts w:ascii="Arial" w:hAnsi="Arial" w:cs="Arial"/>
          <w:b/>
          <w:sz w:val="22"/>
          <w:szCs w:val="22"/>
        </w:rPr>
      </w:pPr>
    </w:p>
    <w:p w14:paraId="52E769C0" w14:textId="1EC1E361" w:rsidR="00E8239C" w:rsidRPr="00502727" w:rsidRDefault="00E8239C" w:rsidP="00E8239C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02727">
        <w:rPr>
          <w:rFonts w:ascii="Arial" w:hAnsi="Arial" w:cs="Arial"/>
          <w:bCs/>
          <w:sz w:val="22"/>
          <w:szCs w:val="22"/>
        </w:rPr>
        <w:t>Dotyczy postępowania o udzielenie zamówienia publicznego Nr S.270.</w:t>
      </w:r>
      <w:r w:rsidR="00F00C22" w:rsidRPr="00502727">
        <w:rPr>
          <w:rFonts w:ascii="Arial" w:hAnsi="Arial" w:cs="Arial"/>
          <w:bCs/>
          <w:sz w:val="22"/>
          <w:szCs w:val="22"/>
        </w:rPr>
        <w:t>1</w:t>
      </w:r>
      <w:r w:rsidR="00502727" w:rsidRPr="00502727">
        <w:rPr>
          <w:rFonts w:ascii="Arial" w:hAnsi="Arial" w:cs="Arial"/>
          <w:bCs/>
          <w:sz w:val="22"/>
          <w:szCs w:val="22"/>
        </w:rPr>
        <w:t>2</w:t>
      </w:r>
      <w:r w:rsidRPr="00502727">
        <w:rPr>
          <w:rFonts w:ascii="Arial" w:hAnsi="Arial" w:cs="Arial"/>
          <w:bCs/>
          <w:sz w:val="22"/>
          <w:szCs w:val="22"/>
        </w:rPr>
        <w:t xml:space="preserve">.2026 prowadzonego w trybie podstawowym bez negocjacji zgodnie z przepisami </w:t>
      </w:r>
      <w:r w:rsidRPr="00502727">
        <w:rPr>
          <w:rFonts w:ascii="Arial" w:hAnsi="Arial" w:cs="Arial"/>
          <w:sz w:val="22"/>
          <w:szCs w:val="22"/>
          <w:lang w:eastAsia="en-US"/>
        </w:rPr>
        <w:t xml:space="preserve">ustawy z dnia 11 września 2019 r. – </w:t>
      </w:r>
      <w:r w:rsidRPr="00502727">
        <w:rPr>
          <w:rFonts w:ascii="Arial" w:hAnsi="Arial" w:cs="Arial"/>
          <w:i/>
          <w:iCs/>
          <w:sz w:val="22"/>
          <w:szCs w:val="22"/>
          <w:lang w:eastAsia="en-US"/>
        </w:rPr>
        <w:t>Prawo zamówień publicznych</w:t>
      </w:r>
      <w:r w:rsidRPr="00502727">
        <w:rPr>
          <w:rFonts w:ascii="Arial" w:hAnsi="Arial" w:cs="Arial"/>
          <w:sz w:val="22"/>
          <w:szCs w:val="22"/>
          <w:lang w:eastAsia="en-US"/>
        </w:rPr>
        <w:t xml:space="preserve"> (tekst jedn. Dz.U. z 2026 r. poz. 793 ze zmian.), którego przedmiotem są </w:t>
      </w:r>
      <w:bookmarkStart w:id="0" w:name="_Hlk171152539"/>
      <w:r w:rsidRPr="00502727">
        <w:rPr>
          <w:rFonts w:ascii="Arial" w:hAnsi="Arial" w:cs="Arial"/>
          <w:sz w:val="22"/>
          <w:szCs w:val="22"/>
          <w:lang w:eastAsia="en-US"/>
        </w:rPr>
        <w:t xml:space="preserve">usługi </w:t>
      </w:r>
      <w:r w:rsidRPr="00502727">
        <w:rPr>
          <w:rFonts w:ascii="Arial" w:hAnsi="Arial" w:cs="Arial"/>
          <w:sz w:val="22"/>
          <w:szCs w:val="22"/>
        </w:rPr>
        <w:t xml:space="preserve">pn. </w:t>
      </w:r>
      <w:r w:rsidR="00502727" w:rsidRPr="00502727">
        <w:rPr>
          <w:rFonts w:ascii="Arial" w:eastAsiaTheme="minorHAnsi" w:hAnsi="Arial" w:cs="Arial"/>
          <w:b/>
          <w:bCs/>
          <w:i/>
          <w:iCs/>
          <w:sz w:val="22"/>
          <w:szCs w:val="22"/>
          <w:lang w:eastAsia="en-US"/>
        </w:rPr>
        <w:t>Usługi nadzoru inwestorskiego dla zadań przebudowy przepustów na terenie Nadleśnictwa Ujsoły</w:t>
      </w:r>
      <w:r w:rsidR="00502727" w:rsidRPr="00502727">
        <w:rPr>
          <w:rFonts w:ascii="Arial" w:hAnsi="Arial" w:cs="Arial"/>
          <w:bCs/>
          <w:sz w:val="22"/>
          <w:szCs w:val="22"/>
        </w:rPr>
        <w:t xml:space="preserve"> </w:t>
      </w:r>
      <w:r w:rsidRPr="00502727">
        <w:rPr>
          <w:rFonts w:ascii="Arial" w:eastAsiaTheme="minorHAnsi" w:hAnsi="Arial" w:cs="Arial"/>
          <w:sz w:val="22"/>
          <w:szCs w:val="22"/>
          <w:lang w:eastAsia="en-US"/>
        </w:rPr>
        <w:t>w</w:t>
      </w:r>
      <w:r w:rsidR="00502727" w:rsidRPr="00502727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502727">
        <w:rPr>
          <w:rFonts w:ascii="Arial" w:eastAsiaTheme="minorHAnsi" w:hAnsi="Arial" w:cs="Arial"/>
          <w:sz w:val="22"/>
          <w:szCs w:val="22"/>
          <w:lang w:eastAsia="en-US"/>
        </w:rPr>
        <w:t>zakresie części ………… zamówienia</w:t>
      </w:r>
    </w:p>
    <w:bookmarkEnd w:id="0"/>
    <w:p w14:paraId="5A8816AE" w14:textId="77777777" w:rsidR="00E8239C" w:rsidRDefault="00E8239C" w:rsidP="00E8239C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72222A0C" w14:textId="77777777" w:rsidR="00E8239C" w:rsidRPr="00330526" w:rsidRDefault="00E8239C" w:rsidP="00E8239C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31DAE655" w14:textId="77777777" w:rsidR="00E8239C" w:rsidRPr="00330526" w:rsidRDefault="00E8239C" w:rsidP="00E8239C">
      <w:pPr>
        <w:rPr>
          <w:rFonts w:ascii="Arial" w:hAnsi="Arial" w:cs="Arial"/>
          <w:color w:val="000000"/>
          <w:sz w:val="22"/>
          <w:szCs w:val="22"/>
        </w:rPr>
      </w:pPr>
      <w:r w:rsidRPr="00330526">
        <w:rPr>
          <w:rFonts w:ascii="Arial" w:hAnsi="Arial" w:cs="Arial"/>
          <w:color w:val="000000"/>
          <w:sz w:val="22"/>
          <w:szCs w:val="22"/>
        </w:rPr>
        <w:t xml:space="preserve">Ja/My, niżej podpisany/i </w:t>
      </w:r>
      <w:r>
        <w:rPr>
          <w:rFonts w:ascii="Arial" w:hAnsi="Arial" w:cs="Arial"/>
          <w:color w:val="000000"/>
          <w:sz w:val="22"/>
          <w:szCs w:val="22"/>
        </w:rPr>
        <w:t xml:space="preserve">  </w:t>
      </w:r>
      <w:r w:rsidRPr="00330526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</w:t>
      </w:r>
    </w:p>
    <w:p w14:paraId="35C30B8B" w14:textId="77777777" w:rsidR="00E8239C" w:rsidRPr="00330526" w:rsidRDefault="00E8239C" w:rsidP="00E8239C">
      <w:pPr>
        <w:rPr>
          <w:rFonts w:ascii="Arial" w:hAnsi="Arial" w:cs="Arial"/>
          <w:color w:val="000000"/>
          <w:sz w:val="22"/>
          <w:szCs w:val="22"/>
        </w:rPr>
      </w:pPr>
    </w:p>
    <w:p w14:paraId="169EA3F9" w14:textId="77777777" w:rsidR="00E8239C" w:rsidRPr="00330526" w:rsidRDefault="00E8239C" w:rsidP="00E8239C">
      <w:pPr>
        <w:rPr>
          <w:rFonts w:ascii="Arial" w:hAnsi="Arial" w:cs="Arial"/>
          <w:color w:val="000000"/>
          <w:sz w:val="22"/>
          <w:szCs w:val="22"/>
        </w:rPr>
      </w:pPr>
      <w:r w:rsidRPr="00330526">
        <w:rPr>
          <w:rFonts w:ascii="Arial" w:hAnsi="Arial" w:cs="Arial"/>
          <w:color w:val="000000"/>
          <w:sz w:val="22"/>
          <w:szCs w:val="22"/>
        </w:rPr>
        <w:t xml:space="preserve">działając w imieniu i na rzecz: </w:t>
      </w:r>
    </w:p>
    <w:p w14:paraId="5F053E14" w14:textId="77777777" w:rsidR="00E8239C" w:rsidRPr="00330526" w:rsidRDefault="00E8239C" w:rsidP="00E8239C">
      <w:pPr>
        <w:rPr>
          <w:rFonts w:ascii="Arial" w:hAnsi="Arial" w:cs="Arial"/>
          <w:color w:val="000000"/>
          <w:sz w:val="22"/>
          <w:szCs w:val="22"/>
        </w:rPr>
      </w:pPr>
    </w:p>
    <w:p w14:paraId="672B6F10" w14:textId="77777777" w:rsidR="00E8239C" w:rsidRPr="00330526" w:rsidRDefault="00E8239C" w:rsidP="00E8239C">
      <w:pPr>
        <w:rPr>
          <w:rFonts w:ascii="Arial" w:hAnsi="Arial" w:cs="Arial"/>
          <w:color w:val="000000"/>
          <w:sz w:val="22"/>
          <w:szCs w:val="22"/>
        </w:rPr>
      </w:pPr>
      <w:r w:rsidRPr="00330526">
        <w:rPr>
          <w:rFonts w:ascii="Arial" w:hAnsi="Arial" w:cs="Arial"/>
          <w:color w:val="000000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0850A4F0" w14:textId="77777777" w:rsidR="00E8239C" w:rsidRPr="00640ECA" w:rsidRDefault="00E8239C" w:rsidP="00E8239C">
      <w:pPr>
        <w:jc w:val="center"/>
        <w:rPr>
          <w:rFonts w:ascii="Arial" w:hAnsi="Arial" w:cs="Arial"/>
          <w:i/>
          <w:iCs/>
          <w:color w:val="000000"/>
          <w:sz w:val="16"/>
          <w:szCs w:val="16"/>
        </w:rPr>
      </w:pPr>
      <w:r w:rsidRPr="00640ECA">
        <w:rPr>
          <w:rFonts w:ascii="Arial" w:hAnsi="Arial" w:cs="Arial"/>
          <w:i/>
          <w:iCs/>
          <w:color w:val="000000"/>
          <w:sz w:val="16"/>
          <w:szCs w:val="16"/>
        </w:rPr>
        <w:t>(pełna nazwa Wykonawcy/Wykonawców wspólnie ubiegających się)</w:t>
      </w:r>
    </w:p>
    <w:p w14:paraId="18D442C9" w14:textId="77777777" w:rsidR="00E8239C" w:rsidRPr="00330526" w:rsidRDefault="00E8239C" w:rsidP="00E8239C">
      <w:pPr>
        <w:rPr>
          <w:rFonts w:ascii="Arial" w:hAnsi="Arial" w:cs="Arial"/>
          <w:color w:val="000000"/>
          <w:sz w:val="22"/>
          <w:szCs w:val="22"/>
        </w:rPr>
      </w:pPr>
    </w:p>
    <w:p w14:paraId="2212EA52" w14:textId="77777777" w:rsidR="00E8239C" w:rsidRPr="00330526" w:rsidRDefault="00E8239C" w:rsidP="00E8239C">
      <w:pPr>
        <w:rPr>
          <w:rFonts w:ascii="Arial" w:hAnsi="Arial" w:cs="Arial"/>
          <w:color w:val="000000"/>
          <w:sz w:val="22"/>
          <w:szCs w:val="22"/>
        </w:rPr>
      </w:pPr>
      <w:r w:rsidRPr="00330526">
        <w:rPr>
          <w:rFonts w:ascii="Arial" w:hAnsi="Arial" w:cs="Arial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</w:t>
      </w:r>
    </w:p>
    <w:p w14:paraId="4AB40256" w14:textId="77777777" w:rsidR="00E8239C" w:rsidRPr="00640ECA" w:rsidRDefault="00E8239C" w:rsidP="00E8239C">
      <w:pPr>
        <w:jc w:val="center"/>
        <w:rPr>
          <w:rFonts w:ascii="Arial" w:hAnsi="Arial" w:cs="Arial"/>
          <w:i/>
          <w:iCs/>
          <w:color w:val="000000"/>
          <w:sz w:val="16"/>
          <w:szCs w:val="16"/>
        </w:rPr>
      </w:pPr>
      <w:r w:rsidRPr="00640ECA">
        <w:rPr>
          <w:rFonts w:ascii="Arial" w:hAnsi="Arial" w:cs="Arial"/>
          <w:i/>
          <w:iCs/>
          <w:color w:val="000000"/>
          <w:sz w:val="16"/>
          <w:szCs w:val="16"/>
        </w:rPr>
        <w:t>(adres siedziby Wykonawcy/Wykonawców wspólnie ubiegających się)</w:t>
      </w:r>
    </w:p>
    <w:p w14:paraId="76CA8012" w14:textId="77777777" w:rsidR="00E8239C" w:rsidRDefault="00E8239C" w:rsidP="00E8239C">
      <w:pPr>
        <w:jc w:val="both"/>
        <w:rPr>
          <w:rFonts w:ascii="Arial" w:hAnsi="Arial" w:cs="Arial"/>
          <w:b/>
          <w:u w:val="single"/>
        </w:rPr>
      </w:pPr>
    </w:p>
    <w:p w14:paraId="51A022C8" w14:textId="77777777" w:rsidR="00E8239C" w:rsidRPr="00330526" w:rsidRDefault="00E8239C" w:rsidP="00E8239C">
      <w:pPr>
        <w:pStyle w:val="Akapitzlist"/>
        <w:widowControl w:val="0"/>
        <w:numPr>
          <w:ilvl w:val="0"/>
          <w:numId w:val="11"/>
        </w:numPr>
        <w:tabs>
          <w:tab w:val="left" w:pos="6870"/>
        </w:tabs>
        <w:spacing w:before="120" w:after="120"/>
        <w:ind w:left="567" w:hanging="567"/>
        <w:rPr>
          <w:rFonts w:ascii="Arial" w:hAnsi="Arial" w:cs="Arial"/>
        </w:rPr>
      </w:pPr>
      <w:r w:rsidRPr="00330526">
        <w:rPr>
          <w:rFonts w:ascii="Arial" w:hAnsi="Arial" w:cs="Arial"/>
          <w:b/>
          <w:sz w:val="22"/>
          <w:szCs w:val="22"/>
        </w:rPr>
        <w:t xml:space="preserve">DOTYCZĄCE PRZESŁANEK WYKLUCZENIA Z POSTĘPOWANIA </w:t>
      </w:r>
    </w:p>
    <w:p w14:paraId="07633065" w14:textId="77777777" w:rsidR="00E8239C" w:rsidRPr="00645F55" w:rsidRDefault="00E8239C" w:rsidP="00E8239C">
      <w:pPr>
        <w:numPr>
          <w:ilvl w:val="0"/>
          <w:numId w:val="10"/>
        </w:numPr>
        <w:spacing w:before="120" w:after="120"/>
        <w:ind w:left="284" w:hanging="284"/>
        <w:jc w:val="both"/>
        <w:rPr>
          <w:rFonts w:ascii="Arial" w:eastAsia="Calibri" w:hAnsi="Arial" w:cs="Arial"/>
          <w:spacing w:val="-2"/>
          <w:sz w:val="22"/>
          <w:szCs w:val="22"/>
          <w:lang w:eastAsia="x-none"/>
        </w:rPr>
      </w:pPr>
      <w:r w:rsidRPr="00645F55">
        <w:rPr>
          <w:rFonts w:ascii="Arial" w:eastAsia="Calibri" w:hAnsi="Arial" w:cs="Arial"/>
          <w:spacing w:val="-2"/>
          <w:sz w:val="22"/>
          <w:szCs w:val="22"/>
          <w:lang w:val="x-none" w:eastAsia="x-none"/>
        </w:rPr>
        <w:t>Oświadczam</w:t>
      </w:r>
      <w:r w:rsidRPr="00645F55">
        <w:rPr>
          <w:rFonts w:ascii="Arial" w:eastAsia="Calibri" w:hAnsi="Arial" w:cs="Arial"/>
          <w:spacing w:val="-2"/>
          <w:sz w:val="22"/>
          <w:szCs w:val="22"/>
          <w:lang w:eastAsia="x-none"/>
        </w:rPr>
        <w:t>/y</w:t>
      </w:r>
      <w:r w:rsidRPr="00645F55">
        <w:rPr>
          <w:rFonts w:ascii="Arial" w:eastAsia="Calibri" w:hAnsi="Arial" w:cs="Arial"/>
          <w:spacing w:val="-2"/>
          <w:sz w:val="22"/>
          <w:szCs w:val="22"/>
          <w:lang w:val="x-none" w:eastAsia="x-none"/>
        </w:rPr>
        <w:t>, że nie podlegam</w:t>
      </w:r>
      <w:r w:rsidRPr="00645F55">
        <w:rPr>
          <w:rFonts w:ascii="Arial" w:eastAsia="Calibri" w:hAnsi="Arial" w:cs="Arial"/>
          <w:spacing w:val="-2"/>
          <w:sz w:val="22"/>
          <w:szCs w:val="22"/>
          <w:lang w:eastAsia="x-none"/>
        </w:rPr>
        <w:t>/y</w:t>
      </w:r>
      <w:r w:rsidRPr="00645F55">
        <w:rPr>
          <w:rFonts w:ascii="Arial" w:eastAsia="Calibri" w:hAnsi="Arial" w:cs="Arial"/>
          <w:spacing w:val="-2"/>
          <w:sz w:val="22"/>
          <w:szCs w:val="22"/>
          <w:lang w:val="x-none" w:eastAsia="x-none"/>
        </w:rPr>
        <w:t xml:space="preserve"> wykluczeniu z postępowania na podstawie </w:t>
      </w:r>
      <w:r w:rsidRPr="00645F55">
        <w:rPr>
          <w:rFonts w:ascii="Arial" w:eastAsia="Calibri" w:hAnsi="Arial" w:cs="Arial"/>
          <w:bCs/>
          <w:spacing w:val="-2"/>
          <w:sz w:val="22"/>
          <w:szCs w:val="22"/>
          <w:lang w:val="x-none" w:eastAsia="x-none"/>
        </w:rPr>
        <w:t xml:space="preserve">art. </w:t>
      </w:r>
      <w:r w:rsidRPr="00645F55">
        <w:rPr>
          <w:rFonts w:ascii="Arial" w:eastAsia="Calibri" w:hAnsi="Arial" w:cs="Arial"/>
          <w:bCs/>
          <w:spacing w:val="-2"/>
          <w:sz w:val="22"/>
          <w:szCs w:val="22"/>
          <w:lang w:eastAsia="x-none"/>
        </w:rPr>
        <w:t xml:space="preserve">108 </w:t>
      </w:r>
      <w:r w:rsidRPr="00645F55">
        <w:rPr>
          <w:rFonts w:ascii="Arial" w:eastAsia="Calibri" w:hAnsi="Arial" w:cs="Arial"/>
          <w:bCs/>
          <w:spacing w:val="-2"/>
          <w:sz w:val="22"/>
          <w:szCs w:val="22"/>
          <w:lang w:val="x-none" w:eastAsia="x-none"/>
        </w:rPr>
        <w:t>ust</w:t>
      </w:r>
      <w:r w:rsidRPr="00645F55">
        <w:rPr>
          <w:rFonts w:ascii="Arial" w:eastAsia="Calibri" w:hAnsi="Arial" w:cs="Arial"/>
          <w:bCs/>
          <w:spacing w:val="-2"/>
          <w:sz w:val="22"/>
          <w:szCs w:val="22"/>
          <w:lang w:eastAsia="x-none"/>
        </w:rPr>
        <w:t>.</w:t>
      </w:r>
      <w:r w:rsidRPr="00645F55">
        <w:rPr>
          <w:rFonts w:ascii="Arial" w:eastAsia="Calibri" w:hAnsi="Arial" w:cs="Arial"/>
          <w:bCs/>
          <w:spacing w:val="-2"/>
          <w:sz w:val="22"/>
          <w:szCs w:val="22"/>
          <w:lang w:val="x-none" w:eastAsia="x-none"/>
        </w:rPr>
        <w:t xml:space="preserve"> 1</w:t>
      </w:r>
      <w:r w:rsidRPr="00645F55">
        <w:rPr>
          <w:rFonts w:ascii="Arial" w:eastAsia="Calibri" w:hAnsi="Arial" w:cs="Arial"/>
          <w:bCs/>
          <w:spacing w:val="-2"/>
          <w:sz w:val="22"/>
          <w:szCs w:val="22"/>
          <w:lang w:eastAsia="x-none"/>
        </w:rPr>
        <w:t xml:space="preserve"> </w:t>
      </w:r>
      <w:r w:rsidRPr="00330526">
        <w:rPr>
          <w:rFonts w:ascii="Arial" w:eastAsia="Calibri" w:hAnsi="Arial" w:cs="Arial"/>
          <w:bCs/>
          <w:i/>
          <w:iCs/>
          <w:spacing w:val="-2"/>
          <w:sz w:val="22"/>
          <w:szCs w:val="22"/>
          <w:lang w:eastAsia="x-none"/>
        </w:rPr>
        <w:t>Prawa zamówień publicznych</w:t>
      </w:r>
      <w:r w:rsidRPr="00645F55">
        <w:rPr>
          <w:rFonts w:ascii="Arial" w:eastAsia="Calibri" w:hAnsi="Arial" w:cs="Arial"/>
          <w:spacing w:val="-2"/>
          <w:sz w:val="22"/>
          <w:szCs w:val="22"/>
          <w:lang w:val="x-none" w:eastAsia="x-none"/>
        </w:rPr>
        <w:t>.</w:t>
      </w:r>
    </w:p>
    <w:p w14:paraId="03444F16" w14:textId="77777777" w:rsidR="00E8239C" w:rsidRPr="00645F55" w:rsidRDefault="00E8239C" w:rsidP="00E8239C">
      <w:pPr>
        <w:numPr>
          <w:ilvl w:val="0"/>
          <w:numId w:val="10"/>
        </w:numPr>
        <w:spacing w:before="120" w:after="120"/>
        <w:ind w:left="284" w:hanging="284"/>
        <w:jc w:val="both"/>
        <w:rPr>
          <w:rFonts w:ascii="Arial" w:eastAsia="Calibri" w:hAnsi="Arial" w:cs="Arial"/>
          <w:color w:val="000000"/>
          <w:spacing w:val="-2"/>
          <w:sz w:val="22"/>
          <w:szCs w:val="22"/>
          <w:lang w:val="x-none" w:eastAsia="x-none"/>
        </w:rPr>
      </w:pPr>
      <w:r w:rsidRPr="00645F55">
        <w:rPr>
          <w:rFonts w:ascii="Arial" w:eastAsia="Calibri" w:hAnsi="Arial" w:cs="Arial"/>
          <w:spacing w:val="-2"/>
          <w:sz w:val="22"/>
          <w:szCs w:val="22"/>
          <w:lang w:val="x-none" w:eastAsia="x-none"/>
        </w:rPr>
        <w:t>Oświadczam</w:t>
      </w:r>
      <w:r w:rsidRPr="00645F55">
        <w:rPr>
          <w:rFonts w:ascii="Arial" w:eastAsia="Calibri" w:hAnsi="Arial" w:cs="Arial"/>
          <w:spacing w:val="-2"/>
          <w:sz w:val="22"/>
          <w:szCs w:val="22"/>
          <w:lang w:eastAsia="x-none"/>
        </w:rPr>
        <w:t>/y</w:t>
      </w:r>
      <w:r w:rsidRPr="00645F55">
        <w:rPr>
          <w:rFonts w:ascii="Arial" w:eastAsia="Calibri" w:hAnsi="Arial" w:cs="Arial"/>
          <w:spacing w:val="-2"/>
          <w:sz w:val="22"/>
          <w:szCs w:val="22"/>
          <w:lang w:val="x-none" w:eastAsia="x-none"/>
        </w:rPr>
        <w:t>, że nie podlegam</w:t>
      </w:r>
      <w:r w:rsidRPr="00645F55">
        <w:rPr>
          <w:rFonts w:ascii="Arial" w:eastAsia="Calibri" w:hAnsi="Arial" w:cs="Arial"/>
          <w:spacing w:val="-2"/>
          <w:sz w:val="22"/>
          <w:szCs w:val="22"/>
          <w:lang w:eastAsia="x-none"/>
        </w:rPr>
        <w:t>/y</w:t>
      </w:r>
      <w:r w:rsidRPr="00645F55">
        <w:rPr>
          <w:rFonts w:ascii="Arial" w:eastAsia="Calibri" w:hAnsi="Arial" w:cs="Arial"/>
          <w:spacing w:val="-2"/>
          <w:sz w:val="22"/>
          <w:szCs w:val="22"/>
          <w:lang w:val="x-none" w:eastAsia="x-none"/>
        </w:rPr>
        <w:t xml:space="preserve"> wykluczeniu z postępowania na podstawie art. </w:t>
      </w:r>
      <w:r w:rsidRPr="00645F55"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>109 ust. 1 pkt 1</w:t>
      </w:r>
      <w:r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 xml:space="preserve">, </w:t>
      </w:r>
      <w:r w:rsidRPr="00645F55"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 xml:space="preserve">pkt </w:t>
      </w:r>
      <w:r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 xml:space="preserve">4, </w:t>
      </w:r>
      <w:r w:rsidRPr="00645F55"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 xml:space="preserve">pkt </w:t>
      </w:r>
      <w:r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 xml:space="preserve">7, </w:t>
      </w:r>
      <w:r w:rsidRPr="00645F55"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 xml:space="preserve">pkt </w:t>
      </w:r>
      <w:r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 xml:space="preserve">8 i </w:t>
      </w:r>
      <w:r w:rsidRPr="00645F55"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>pkt 10</w:t>
      </w:r>
      <w:r w:rsidRPr="00645F55">
        <w:rPr>
          <w:rFonts w:ascii="Arial" w:hAnsi="Arial" w:cs="Arial"/>
          <w:i/>
          <w:color w:val="000000"/>
          <w:spacing w:val="-2"/>
          <w:sz w:val="22"/>
          <w:szCs w:val="22"/>
        </w:rPr>
        <w:t xml:space="preserve"> </w:t>
      </w:r>
      <w:r w:rsidRPr="00330526">
        <w:rPr>
          <w:rFonts w:ascii="Arial" w:eastAsia="Calibri" w:hAnsi="Arial" w:cs="Arial"/>
          <w:bCs/>
          <w:i/>
          <w:iCs/>
          <w:spacing w:val="-2"/>
          <w:sz w:val="22"/>
          <w:szCs w:val="22"/>
          <w:lang w:eastAsia="x-none"/>
        </w:rPr>
        <w:t>Prawa zamówień publicznych</w:t>
      </w:r>
      <w:r w:rsidRPr="00645F55">
        <w:rPr>
          <w:rFonts w:ascii="Arial" w:eastAsia="Calibri" w:hAnsi="Arial" w:cs="Arial"/>
          <w:color w:val="000000"/>
          <w:spacing w:val="-2"/>
          <w:sz w:val="22"/>
          <w:szCs w:val="22"/>
          <w:lang w:val="x-none" w:eastAsia="x-none"/>
        </w:rPr>
        <w:t>.</w:t>
      </w:r>
    </w:p>
    <w:p w14:paraId="6E9AC1E7" w14:textId="77777777" w:rsidR="00E8239C" w:rsidRDefault="00E8239C" w:rsidP="00E8239C">
      <w:pPr>
        <w:numPr>
          <w:ilvl w:val="0"/>
          <w:numId w:val="10"/>
        </w:numPr>
        <w:spacing w:before="120" w:after="120"/>
        <w:ind w:left="284" w:right="-1" w:hanging="284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Arial" w:hAnsi="Arial" w:cs="Arial"/>
          <w:sz w:val="22"/>
          <w:szCs w:val="22"/>
        </w:rPr>
        <w:t>Oświadczam/y, że zachodzą w stosunku do mnie/nas podstawy wykluczenia z</w:t>
      </w:r>
      <w:r>
        <w:rPr>
          <w:rFonts w:ascii="Arial" w:hAnsi="Arial" w:cs="Arial"/>
          <w:sz w:val="22"/>
          <w:szCs w:val="22"/>
        </w:rPr>
        <w:t xml:space="preserve"> </w:t>
      </w:r>
      <w:r w:rsidRPr="00645F55">
        <w:rPr>
          <w:rFonts w:ascii="Arial" w:hAnsi="Arial" w:cs="Arial"/>
          <w:sz w:val="22"/>
          <w:szCs w:val="22"/>
        </w:rPr>
        <w:t xml:space="preserve">postępowania określone w art. …………. </w:t>
      </w:r>
      <w:r w:rsidRPr="00330526">
        <w:rPr>
          <w:rFonts w:ascii="Arial" w:eastAsia="Calibri" w:hAnsi="Arial" w:cs="Arial"/>
          <w:bCs/>
          <w:i/>
          <w:iCs/>
          <w:spacing w:val="-2"/>
          <w:sz w:val="22"/>
          <w:szCs w:val="22"/>
          <w:lang w:eastAsia="x-none"/>
        </w:rPr>
        <w:t>Prawa zamówień publicznych</w:t>
      </w:r>
      <w:r w:rsidRPr="00645F55">
        <w:rPr>
          <w:rFonts w:ascii="Arial" w:hAnsi="Arial" w:cs="Arial"/>
          <w:i/>
          <w:sz w:val="22"/>
          <w:szCs w:val="22"/>
        </w:rPr>
        <w:t xml:space="preserve"> (podać mającą zastosowanie </w:t>
      </w:r>
      <w:r w:rsidRPr="00645F55">
        <w:rPr>
          <w:rFonts w:ascii="Arial" w:hAnsi="Arial" w:cs="Arial"/>
          <w:i/>
          <w:spacing w:val="-2"/>
          <w:sz w:val="22"/>
          <w:szCs w:val="22"/>
        </w:rPr>
        <w:t xml:space="preserve">podstawę wykluczenia spośród wymienionych w art. 108 ust. 1 pkt 1, 2 i 5 lub art. </w:t>
      </w:r>
      <w:r w:rsidRPr="00645F55">
        <w:rPr>
          <w:rFonts w:ascii="Arial" w:hAnsi="Arial" w:cs="Arial"/>
          <w:i/>
          <w:color w:val="000000"/>
          <w:spacing w:val="-2"/>
          <w:sz w:val="22"/>
          <w:szCs w:val="22"/>
        </w:rPr>
        <w:t xml:space="preserve">109 ust. 1 </w:t>
      </w:r>
      <w:r w:rsidRPr="00645F55"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>pkt 1</w:t>
      </w:r>
      <w:r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 xml:space="preserve">, </w:t>
      </w:r>
      <w:r w:rsidRPr="00645F55"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 xml:space="preserve">pkt </w:t>
      </w:r>
      <w:r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 xml:space="preserve">4, </w:t>
      </w:r>
      <w:r w:rsidRPr="00645F55"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 xml:space="preserve">pkt </w:t>
      </w:r>
      <w:r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 xml:space="preserve">7, </w:t>
      </w:r>
      <w:r w:rsidRPr="00645F55"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 xml:space="preserve">pkt </w:t>
      </w:r>
      <w:r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 xml:space="preserve">8 i </w:t>
      </w:r>
      <w:r w:rsidRPr="00645F55">
        <w:rPr>
          <w:rFonts w:ascii="Arial" w:eastAsia="Calibri" w:hAnsi="Arial" w:cs="Arial"/>
          <w:bCs/>
          <w:color w:val="000000"/>
          <w:spacing w:val="-2"/>
          <w:sz w:val="22"/>
          <w:szCs w:val="22"/>
          <w:lang w:val="x-none" w:eastAsia="x-none"/>
        </w:rPr>
        <w:t>pkt 10</w:t>
      </w:r>
      <w:r w:rsidRPr="00645F55">
        <w:rPr>
          <w:rFonts w:ascii="Arial" w:hAnsi="Arial" w:cs="Arial"/>
          <w:i/>
          <w:color w:val="000000"/>
          <w:spacing w:val="-2"/>
          <w:sz w:val="22"/>
          <w:szCs w:val="22"/>
        </w:rPr>
        <w:t xml:space="preserve"> </w:t>
      </w:r>
      <w:r w:rsidRPr="00330526">
        <w:rPr>
          <w:rFonts w:ascii="Arial" w:eastAsia="Calibri" w:hAnsi="Arial" w:cs="Arial"/>
          <w:bCs/>
          <w:i/>
          <w:iCs/>
          <w:spacing w:val="-2"/>
          <w:sz w:val="22"/>
          <w:szCs w:val="22"/>
          <w:lang w:eastAsia="x-none"/>
        </w:rPr>
        <w:t>Prawa zamówień publicznych</w:t>
      </w:r>
      <w:r w:rsidRPr="00645F55">
        <w:rPr>
          <w:rFonts w:ascii="Arial" w:hAnsi="Arial" w:cs="Arial"/>
          <w:i/>
          <w:sz w:val="22"/>
          <w:szCs w:val="22"/>
        </w:rPr>
        <w:t>).</w:t>
      </w:r>
      <w:r w:rsidRPr="00645F55">
        <w:rPr>
          <w:rFonts w:ascii="Arial" w:hAnsi="Arial" w:cs="Arial"/>
          <w:sz w:val="22"/>
          <w:szCs w:val="22"/>
        </w:rPr>
        <w:t xml:space="preserve"> </w:t>
      </w:r>
    </w:p>
    <w:p w14:paraId="420D9CA1" w14:textId="77777777" w:rsidR="00E8239C" w:rsidRPr="00645F55" w:rsidRDefault="00E8239C" w:rsidP="00E8239C">
      <w:pPr>
        <w:spacing w:before="120" w:after="120"/>
        <w:ind w:left="284" w:right="-1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Arial" w:hAnsi="Arial" w:cs="Arial"/>
          <w:sz w:val="22"/>
          <w:szCs w:val="22"/>
        </w:rPr>
        <w:t>Jednocześnie oświadczam/y, że w związku z ww. okolicznością, na podstawie art. 110 ust.</w:t>
      </w:r>
      <w:r>
        <w:rPr>
          <w:rFonts w:ascii="Arial" w:hAnsi="Arial" w:cs="Arial"/>
          <w:sz w:val="22"/>
          <w:szCs w:val="22"/>
        </w:rPr>
        <w:t> </w:t>
      </w:r>
      <w:r w:rsidRPr="00645F55">
        <w:rPr>
          <w:rFonts w:ascii="Arial" w:hAnsi="Arial" w:cs="Arial"/>
          <w:sz w:val="22"/>
          <w:szCs w:val="22"/>
        </w:rPr>
        <w:t xml:space="preserve">2 </w:t>
      </w:r>
      <w:r w:rsidRPr="00330526">
        <w:rPr>
          <w:rFonts w:ascii="Arial" w:eastAsia="Calibri" w:hAnsi="Arial" w:cs="Arial"/>
          <w:bCs/>
          <w:i/>
          <w:iCs/>
          <w:spacing w:val="-2"/>
          <w:sz w:val="22"/>
          <w:szCs w:val="22"/>
          <w:lang w:eastAsia="x-none"/>
        </w:rPr>
        <w:t>Prawa zamówień publicznych</w:t>
      </w:r>
      <w:r w:rsidRPr="00645F55">
        <w:rPr>
          <w:rFonts w:ascii="Arial" w:hAnsi="Arial" w:cs="Arial"/>
          <w:i/>
          <w:sz w:val="22"/>
          <w:szCs w:val="22"/>
        </w:rPr>
        <w:t xml:space="preserve"> </w:t>
      </w:r>
      <w:r w:rsidRPr="00645F55">
        <w:rPr>
          <w:rFonts w:ascii="Arial" w:hAnsi="Arial" w:cs="Arial"/>
          <w:sz w:val="22"/>
          <w:szCs w:val="22"/>
        </w:rPr>
        <w:t>podjąłem/</w:t>
      </w:r>
      <w:proofErr w:type="spellStart"/>
      <w:r w:rsidRPr="00645F55">
        <w:rPr>
          <w:rFonts w:ascii="Arial" w:hAnsi="Arial" w:cs="Arial"/>
          <w:sz w:val="22"/>
          <w:szCs w:val="22"/>
        </w:rPr>
        <w:t>eliśmy</w:t>
      </w:r>
      <w:proofErr w:type="spellEnd"/>
      <w:r w:rsidRPr="00645F55">
        <w:rPr>
          <w:rFonts w:ascii="Arial" w:hAnsi="Arial" w:cs="Arial"/>
          <w:sz w:val="22"/>
          <w:szCs w:val="22"/>
        </w:rPr>
        <w:t xml:space="preserve"> następujące </w:t>
      </w:r>
      <w:proofErr w:type="gramStart"/>
      <w:r w:rsidRPr="00645F55">
        <w:rPr>
          <w:rFonts w:ascii="Arial" w:hAnsi="Arial" w:cs="Arial"/>
          <w:sz w:val="22"/>
          <w:szCs w:val="22"/>
        </w:rPr>
        <w:t>czynności:*</w:t>
      </w:r>
      <w:proofErr w:type="gramEnd"/>
    </w:p>
    <w:p w14:paraId="1F3E91A6" w14:textId="65A1DCF7" w:rsidR="00E8239C" w:rsidRDefault="00E8239C" w:rsidP="00E8239C">
      <w:pPr>
        <w:spacing w:before="120" w:after="120"/>
        <w:ind w:left="284" w:right="-1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Arial" w:hAnsi="Arial" w:cs="Arial"/>
          <w:sz w:val="22"/>
          <w:szCs w:val="22"/>
        </w:rPr>
        <w:t xml:space="preserve">……………………………………………………………………………………………………….. </w:t>
      </w:r>
    </w:p>
    <w:p w14:paraId="6DA602D7" w14:textId="77777777" w:rsidR="00E8239C" w:rsidRDefault="00E8239C" w:rsidP="00E8239C">
      <w:pPr>
        <w:spacing w:before="120" w:after="120"/>
        <w:ind w:left="284" w:right="-1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Arial" w:hAnsi="Arial" w:cs="Arial"/>
          <w:sz w:val="22"/>
          <w:szCs w:val="22"/>
        </w:rPr>
        <w:t xml:space="preserve">……………………………………………………………………………………………………….. </w:t>
      </w:r>
    </w:p>
    <w:p w14:paraId="0DA6D077" w14:textId="77777777" w:rsidR="00E8239C" w:rsidRDefault="00E8239C">
      <w:pPr>
        <w:spacing w:after="20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3E6659E2" w14:textId="77777777" w:rsidR="00E8239C" w:rsidRPr="00981BB7" w:rsidRDefault="00E8239C" w:rsidP="00E8239C">
      <w:pPr>
        <w:numPr>
          <w:ilvl w:val="0"/>
          <w:numId w:val="10"/>
        </w:numPr>
        <w:spacing w:before="120" w:after="120"/>
        <w:ind w:left="284" w:hanging="284"/>
        <w:jc w:val="both"/>
        <w:rPr>
          <w:rFonts w:ascii="Arial" w:hAnsi="Arial" w:cs="Arial"/>
          <w:sz w:val="22"/>
        </w:rPr>
      </w:pPr>
      <w:r w:rsidRPr="00645F55">
        <w:rPr>
          <w:rFonts w:ascii="Arial" w:eastAsia="Calibri" w:hAnsi="Arial" w:cs="Arial"/>
          <w:sz w:val="22"/>
          <w:lang w:eastAsia="en-US"/>
        </w:rPr>
        <w:lastRenderedPageBreak/>
        <w:t xml:space="preserve">Oświadczam/y, że nie zachodzą w stosunku do mnie/nas przesłanki wykluczenia z postępowania na podstawie </w:t>
      </w:r>
      <w:r w:rsidRPr="00645F55">
        <w:rPr>
          <w:rFonts w:ascii="Arial" w:eastAsia="Calibri" w:hAnsi="Arial" w:cs="Arial"/>
          <w:bCs/>
          <w:sz w:val="22"/>
          <w:lang w:eastAsia="en-US"/>
        </w:rPr>
        <w:t xml:space="preserve">art. </w:t>
      </w:r>
      <w:r w:rsidRPr="00645F55">
        <w:rPr>
          <w:rFonts w:ascii="Arial" w:hAnsi="Arial" w:cs="Arial"/>
          <w:bCs/>
          <w:sz w:val="22"/>
        </w:rPr>
        <w:t>7 ust. 1</w:t>
      </w:r>
      <w:r w:rsidRPr="00645F55">
        <w:rPr>
          <w:rFonts w:ascii="Arial" w:hAnsi="Arial" w:cs="Arial"/>
          <w:sz w:val="22"/>
        </w:rPr>
        <w:t xml:space="preserve"> ustawy </w:t>
      </w:r>
      <w:r w:rsidRPr="00645F55">
        <w:rPr>
          <w:rFonts w:ascii="Arial" w:eastAsia="Calibri" w:hAnsi="Arial" w:cs="Arial"/>
          <w:sz w:val="22"/>
          <w:lang w:eastAsia="en-US"/>
        </w:rPr>
        <w:t>z dnia 13 kwietnia 2022</w:t>
      </w:r>
      <w:r>
        <w:rPr>
          <w:rFonts w:ascii="Arial" w:eastAsia="Calibri" w:hAnsi="Arial" w:cs="Arial"/>
          <w:sz w:val="22"/>
          <w:lang w:eastAsia="en-US"/>
        </w:rPr>
        <w:t xml:space="preserve"> </w:t>
      </w:r>
      <w:r w:rsidRPr="00645F55">
        <w:rPr>
          <w:rFonts w:ascii="Arial" w:eastAsia="Calibri" w:hAnsi="Arial" w:cs="Arial"/>
          <w:sz w:val="22"/>
          <w:lang w:eastAsia="en-US"/>
        </w:rPr>
        <w:t>r.</w:t>
      </w:r>
      <w:r w:rsidRPr="00645F55">
        <w:rPr>
          <w:rFonts w:ascii="Arial" w:eastAsia="Calibri" w:hAnsi="Arial" w:cs="Arial"/>
          <w:i/>
          <w:iCs/>
          <w:sz w:val="22"/>
          <w:lang w:eastAsia="en-US"/>
        </w:rPr>
        <w:t xml:space="preserve"> </w:t>
      </w:r>
      <w:r w:rsidRPr="00330526">
        <w:rPr>
          <w:rFonts w:ascii="Arial" w:eastAsia="Calibri" w:hAnsi="Arial" w:cs="Arial"/>
          <w:i/>
          <w:sz w:val="22"/>
          <w:lang w:eastAsia="en-US"/>
        </w:rPr>
        <w:t>o</w:t>
      </w:r>
      <w:r>
        <w:rPr>
          <w:rFonts w:ascii="Arial" w:eastAsia="Calibri" w:hAnsi="Arial" w:cs="Arial"/>
          <w:i/>
          <w:sz w:val="22"/>
          <w:lang w:eastAsia="en-US"/>
        </w:rPr>
        <w:t xml:space="preserve"> </w:t>
      </w:r>
      <w:r w:rsidRPr="00330526">
        <w:rPr>
          <w:rFonts w:ascii="Arial" w:eastAsia="Calibri" w:hAnsi="Arial" w:cs="Arial"/>
          <w:i/>
          <w:sz w:val="22"/>
          <w:lang w:eastAsia="en-US"/>
        </w:rPr>
        <w:t>szczególnych rozwiązaniach w zakresie przeciwdziałania wspieraniu agresji na Ukrainę oraz służących ochronie bezpieczeństwa narodowego</w:t>
      </w:r>
      <w:r w:rsidRPr="00645F55">
        <w:rPr>
          <w:rFonts w:ascii="Arial" w:eastAsia="Calibri" w:hAnsi="Arial" w:cs="Arial"/>
          <w:iCs/>
          <w:sz w:val="22"/>
          <w:lang w:eastAsia="en-US"/>
        </w:rPr>
        <w:t xml:space="preserve"> (Dz. U. z 2025 r. poz. 514)</w:t>
      </w:r>
      <w:r w:rsidRPr="00645F55">
        <w:rPr>
          <w:rFonts w:ascii="Arial" w:eastAsia="Calibri" w:hAnsi="Arial" w:cs="Arial"/>
          <w:iCs/>
          <w:sz w:val="22"/>
          <w:vertAlign w:val="superscript"/>
          <w:lang w:eastAsia="en-US"/>
        </w:rPr>
        <w:footnoteReference w:id="1"/>
      </w:r>
    </w:p>
    <w:p w14:paraId="7792FF00" w14:textId="77777777" w:rsidR="00E8239C" w:rsidRPr="00645F55" w:rsidRDefault="00E8239C" w:rsidP="00E8239C">
      <w:pPr>
        <w:tabs>
          <w:tab w:val="left" w:pos="360"/>
        </w:tabs>
        <w:spacing w:before="120" w:after="120"/>
        <w:jc w:val="both"/>
        <w:rPr>
          <w:rFonts w:ascii="Arial" w:hAnsi="Arial" w:cs="Arial"/>
          <w:sz w:val="2"/>
          <w:szCs w:val="22"/>
          <w:lang w:eastAsia="ar-SA"/>
        </w:rPr>
      </w:pPr>
    </w:p>
    <w:p w14:paraId="5D4DA347" w14:textId="77777777" w:rsidR="00E8239C" w:rsidRPr="00330526" w:rsidRDefault="00E8239C" w:rsidP="00E8239C">
      <w:pPr>
        <w:pStyle w:val="Akapitzlist"/>
        <w:widowControl w:val="0"/>
        <w:numPr>
          <w:ilvl w:val="0"/>
          <w:numId w:val="11"/>
        </w:numPr>
        <w:tabs>
          <w:tab w:val="left" w:pos="6870"/>
        </w:tabs>
        <w:spacing w:before="120" w:after="120"/>
        <w:ind w:left="567" w:right="-1" w:hanging="567"/>
        <w:rPr>
          <w:rFonts w:ascii="Arial" w:hAnsi="Arial" w:cs="Arial"/>
          <w:b/>
          <w:sz w:val="22"/>
          <w:szCs w:val="22"/>
        </w:rPr>
      </w:pPr>
      <w:r w:rsidRPr="00330526">
        <w:rPr>
          <w:rFonts w:ascii="Arial" w:hAnsi="Arial" w:cs="Arial"/>
          <w:b/>
          <w:sz w:val="22"/>
          <w:szCs w:val="21"/>
        </w:rPr>
        <w:t>D</w:t>
      </w:r>
      <w:r w:rsidRPr="00330526">
        <w:rPr>
          <w:rFonts w:ascii="Arial" w:hAnsi="Arial" w:cs="Arial"/>
          <w:b/>
          <w:sz w:val="22"/>
          <w:szCs w:val="22"/>
        </w:rPr>
        <w:t>OTYCZĄCE SPEŁNIANIA WARUNKÓW UDZIAŁU W POSTĘPOWANIU:</w:t>
      </w:r>
    </w:p>
    <w:p w14:paraId="067DB370" w14:textId="77777777" w:rsidR="00E8239C" w:rsidRPr="00645F55" w:rsidRDefault="00E8239C" w:rsidP="00E8239C">
      <w:pPr>
        <w:widowControl w:val="0"/>
        <w:spacing w:before="120" w:after="120"/>
        <w:jc w:val="both"/>
        <w:rPr>
          <w:rFonts w:ascii="Arial" w:hAnsi="Arial" w:cs="Arial"/>
          <w:sz w:val="22"/>
          <w:szCs w:val="21"/>
        </w:rPr>
      </w:pPr>
      <w:r w:rsidRPr="00645F55">
        <w:rPr>
          <w:rFonts w:ascii="Arial" w:hAnsi="Arial" w:cs="Arial"/>
          <w:sz w:val="22"/>
          <w:szCs w:val="21"/>
        </w:rPr>
        <w:t>Oświadczam/y, że spełniam/y warunki udziału w postępowaniu określone przez Zamawiającego w</w:t>
      </w:r>
      <w:r>
        <w:rPr>
          <w:rFonts w:ascii="Arial" w:hAnsi="Arial" w:cs="Arial"/>
          <w:sz w:val="22"/>
          <w:szCs w:val="21"/>
        </w:rPr>
        <w:t xml:space="preserve"> pkt 2.7. </w:t>
      </w:r>
      <w:proofErr w:type="gramStart"/>
      <w:r w:rsidRPr="00645F55">
        <w:rPr>
          <w:rFonts w:ascii="Arial" w:hAnsi="Arial" w:cs="Arial"/>
          <w:bCs/>
          <w:sz w:val="22"/>
          <w:szCs w:val="21"/>
        </w:rPr>
        <w:t>SWZ</w:t>
      </w:r>
      <w:r w:rsidRPr="00645F55">
        <w:rPr>
          <w:rFonts w:ascii="Arial" w:hAnsi="Arial" w:cs="Arial"/>
          <w:sz w:val="22"/>
          <w:szCs w:val="21"/>
        </w:rPr>
        <w:t>.*</w:t>
      </w:r>
      <w:proofErr w:type="gramEnd"/>
    </w:p>
    <w:p w14:paraId="1F597E98" w14:textId="77777777" w:rsidR="00E8239C" w:rsidRPr="00330526" w:rsidRDefault="00E8239C" w:rsidP="00E8239C">
      <w:pPr>
        <w:widowControl w:val="0"/>
        <w:spacing w:before="120" w:after="120"/>
        <w:jc w:val="both"/>
        <w:rPr>
          <w:rFonts w:ascii="Arial" w:hAnsi="Arial" w:cs="Arial"/>
          <w:i/>
          <w:iCs/>
          <w:sz w:val="22"/>
          <w:szCs w:val="21"/>
        </w:rPr>
      </w:pPr>
      <w:r w:rsidRPr="00330526">
        <w:rPr>
          <w:rFonts w:ascii="Arial" w:hAnsi="Arial" w:cs="Arial"/>
          <w:i/>
          <w:iCs/>
          <w:sz w:val="18"/>
          <w:szCs w:val="18"/>
        </w:rPr>
        <w:t>[UWAGA: stosuje tylko Wykonawca/Wykonawca wspólnie ubiegający się o zamówienie, który samodzielnie wykazuje spełnianie warunków udziału w postępowaniu]</w:t>
      </w:r>
    </w:p>
    <w:p w14:paraId="475A5BD2" w14:textId="77777777" w:rsidR="00E8239C" w:rsidRDefault="00E8239C" w:rsidP="00E8239C">
      <w:pPr>
        <w:spacing w:before="120" w:after="120"/>
        <w:jc w:val="both"/>
        <w:rPr>
          <w:rFonts w:ascii="Arial" w:hAnsi="Arial" w:cs="Arial"/>
          <w:iCs/>
          <w:sz w:val="22"/>
          <w:szCs w:val="21"/>
        </w:rPr>
      </w:pPr>
    </w:p>
    <w:p w14:paraId="70814F84" w14:textId="77777777" w:rsidR="00E8239C" w:rsidRPr="00645F55" w:rsidRDefault="00E8239C" w:rsidP="00E8239C">
      <w:pPr>
        <w:spacing w:before="120" w:after="120"/>
        <w:jc w:val="both"/>
        <w:rPr>
          <w:rFonts w:ascii="Arial" w:hAnsi="Arial" w:cs="Arial"/>
          <w:iCs/>
          <w:sz w:val="22"/>
          <w:szCs w:val="21"/>
        </w:rPr>
      </w:pPr>
      <w:r w:rsidRPr="00645F55">
        <w:rPr>
          <w:rFonts w:ascii="Arial" w:hAnsi="Arial" w:cs="Arial"/>
          <w:iCs/>
          <w:sz w:val="22"/>
          <w:szCs w:val="21"/>
        </w:rPr>
        <w:t xml:space="preserve">Oświadczam/y, że spełniam/y warunek udziału w postępowaniu określony przez Zamawiającego </w:t>
      </w:r>
      <w:r>
        <w:rPr>
          <w:rFonts w:ascii="Arial" w:hAnsi="Arial" w:cs="Arial"/>
          <w:sz w:val="22"/>
          <w:szCs w:val="21"/>
        </w:rPr>
        <w:t xml:space="preserve">pkt 2.7. </w:t>
      </w:r>
      <w:r w:rsidRPr="00645F55">
        <w:rPr>
          <w:rFonts w:ascii="Arial" w:hAnsi="Arial" w:cs="Arial"/>
          <w:bCs/>
          <w:sz w:val="22"/>
          <w:szCs w:val="21"/>
        </w:rPr>
        <w:t>SWZ</w:t>
      </w:r>
      <w:r w:rsidRPr="00645F55">
        <w:rPr>
          <w:rFonts w:ascii="Arial" w:hAnsi="Arial" w:cs="Arial"/>
          <w:iCs/>
          <w:sz w:val="22"/>
          <w:szCs w:val="21"/>
        </w:rPr>
        <w:t xml:space="preserve"> w</w:t>
      </w:r>
      <w:r>
        <w:rPr>
          <w:rFonts w:ascii="Arial" w:hAnsi="Arial" w:cs="Arial"/>
          <w:iCs/>
          <w:sz w:val="22"/>
          <w:szCs w:val="21"/>
        </w:rPr>
        <w:t xml:space="preserve"> </w:t>
      </w:r>
      <w:r w:rsidRPr="00645F55">
        <w:rPr>
          <w:rFonts w:ascii="Arial" w:hAnsi="Arial" w:cs="Arial"/>
          <w:iCs/>
          <w:sz w:val="22"/>
          <w:szCs w:val="21"/>
        </w:rPr>
        <w:t>następującym zakresie …………………………………………………………………………………………...………………*</w:t>
      </w:r>
    </w:p>
    <w:p w14:paraId="2BD47F0E" w14:textId="77777777" w:rsidR="00E8239C" w:rsidRPr="0072691C" w:rsidRDefault="00E8239C" w:rsidP="00E8239C">
      <w:pPr>
        <w:widowControl w:val="0"/>
        <w:spacing w:before="120" w:after="120"/>
        <w:jc w:val="both"/>
        <w:rPr>
          <w:rFonts w:ascii="Arial" w:hAnsi="Arial" w:cs="Arial"/>
          <w:i/>
          <w:iCs/>
          <w:sz w:val="22"/>
          <w:szCs w:val="21"/>
        </w:rPr>
      </w:pPr>
      <w:r w:rsidRPr="0072691C">
        <w:rPr>
          <w:rFonts w:ascii="Arial" w:hAnsi="Arial" w:cs="Arial"/>
          <w:i/>
          <w:iCs/>
          <w:sz w:val="18"/>
          <w:szCs w:val="18"/>
        </w:rPr>
        <w:t>[UWAGA: stosuje tylko Wykonawca/Wykonawca wspólnie ubiegający się o zamówienie, który wykazuje spełnianie warunku udziału w postępowaniu tylko w określonym zakresie]</w:t>
      </w:r>
    </w:p>
    <w:p w14:paraId="121AF88E" w14:textId="77777777" w:rsidR="00E8239C" w:rsidRDefault="00E8239C" w:rsidP="00E8239C">
      <w:pPr>
        <w:widowControl w:val="0"/>
        <w:tabs>
          <w:tab w:val="left" w:pos="6870"/>
        </w:tabs>
        <w:spacing w:before="120" w:after="120"/>
        <w:ind w:right="-1"/>
        <w:rPr>
          <w:rFonts w:ascii="Arial" w:hAnsi="Arial" w:cs="Arial"/>
          <w:b/>
          <w:sz w:val="22"/>
          <w:szCs w:val="22"/>
        </w:rPr>
      </w:pPr>
    </w:p>
    <w:p w14:paraId="2D4997D1" w14:textId="77777777" w:rsidR="00E8239C" w:rsidRPr="003C32FC" w:rsidRDefault="00E8239C" w:rsidP="00E8239C">
      <w:pPr>
        <w:pStyle w:val="Akapitzlist"/>
        <w:widowControl w:val="0"/>
        <w:numPr>
          <w:ilvl w:val="0"/>
          <w:numId w:val="11"/>
        </w:numPr>
        <w:tabs>
          <w:tab w:val="left" w:pos="6870"/>
        </w:tabs>
        <w:spacing w:before="120" w:after="120"/>
        <w:ind w:left="567" w:right="-1" w:hanging="567"/>
        <w:rPr>
          <w:rFonts w:ascii="Arial" w:hAnsi="Arial" w:cs="Arial"/>
          <w:b/>
          <w:sz w:val="22"/>
          <w:szCs w:val="22"/>
        </w:rPr>
      </w:pPr>
      <w:r w:rsidRPr="003C32FC">
        <w:rPr>
          <w:rFonts w:ascii="Arial" w:hAnsi="Arial" w:cs="Arial"/>
          <w:b/>
          <w:sz w:val="22"/>
          <w:szCs w:val="22"/>
        </w:rPr>
        <w:t>INFORMACJE W ZWIĄZKU Z POLEGANIEM NA ZASOBACH INNYCH PODMIOTÓW</w:t>
      </w:r>
      <w:r w:rsidRPr="003C32FC">
        <w:rPr>
          <w:rFonts w:ascii="Arial" w:hAnsi="Arial" w:cs="Arial"/>
          <w:b/>
          <w:szCs w:val="22"/>
        </w:rPr>
        <w:t>*</w:t>
      </w:r>
    </w:p>
    <w:p w14:paraId="1F77C4E0" w14:textId="77777777" w:rsidR="00E8239C" w:rsidRDefault="00E8239C" w:rsidP="00E8239C">
      <w:pPr>
        <w:widowControl w:val="0"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Arial" w:hAnsi="Arial" w:cs="Arial"/>
          <w:sz w:val="22"/>
          <w:szCs w:val="22"/>
        </w:rPr>
        <w:t>Oświadczam/y, że w celu potwierdzenia spełniania warunków udziału w postępowaniu, określonych przez Zamawiającego w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1"/>
        </w:rPr>
        <w:t xml:space="preserve">pkt 2.7. </w:t>
      </w:r>
      <w:r w:rsidRPr="00645F55">
        <w:rPr>
          <w:rFonts w:ascii="Arial" w:hAnsi="Arial" w:cs="Arial"/>
          <w:bCs/>
          <w:sz w:val="22"/>
          <w:szCs w:val="21"/>
        </w:rPr>
        <w:t>SWZ</w:t>
      </w:r>
      <w:r w:rsidRPr="00645F55">
        <w:rPr>
          <w:rFonts w:ascii="Arial" w:hAnsi="Arial" w:cs="Arial"/>
          <w:sz w:val="22"/>
          <w:szCs w:val="22"/>
        </w:rPr>
        <w:t xml:space="preserve"> w zakresie ………………………………….</w:t>
      </w:r>
    </w:p>
    <w:p w14:paraId="7B5201BE" w14:textId="30E36A75" w:rsidR="00E8239C" w:rsidRPr="00645F55" w:rsidRDefault="00E8239C" w:rsidP="00E8239C">
      <w:pPr>
        <w:widowControl w:val="0"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Arial" w:hAnsi="Arial" w:cs="Arial"/>
          <w:sz w:val="22"/>
          <w:szCs w:val="22"/>
        </w:rPr>
        <w:t xml:space="preserve"> polegam/y na zdolnościach podmiotu/ów udostępniającego/</w:t>
      </w:r>
      <w:proofErr w:type="spellStart"/>
      <w:r w:rsidRPr="00645F55">
        <w:rPr>
          <w:rFonts w:ascii="Arial" w:hAnsi="Arial" w:cs="Arial"/>
          <w:sz w:val="22"/>
          <w:szCs w:val="22"/>
        </w:rPr>
        <w:t>ych</w:t>
      </w:r>
      <w:proofErr w:type="spellEnd"/>
      <w:r w:rsidRPr="00645F55">
        <w:rPr>
          <w:rFonts w:ascii="Arial" w:hAnsi="Arial" w:cs="Arial"/>
          <w:sz w:val="22"/>
          <w:szCs w:val="22"/>
        </w:rPr>
        <w:t xml:space="preserve"> zasoby: </w:t>
      </w:r>
    </w:p>
    <w:p w14:paraId="1419C78B" w14:textId="77777777" w:rsidR="00E8239C" w:rsidRDefault="00E8239C" w:rsidP="00E8239C">
      <w:pPr>
        <w:widowControl w:val="0"/>
        <w:spacing w:before="120" w:after="120"/>
        <w:jc w:val="both"/>
        <w:rPr>
          <w:rFonts w:ascii="Arial" w:hAnsi="Arial" w:cs="Arial"/>
          <w:sz w:val="22"/>
          <w:szCs w:val="21"/>
        </w:rPr>
      </w:pPr>
      <w:r w:rsidRPr="00645F55">
        <w:rPr>
          <w:rFonts w:ascii="Arial" w:hAnsi="Arial" w:cs="Arial"/>
          <w:sz w:val="22"/>
          <w:szCs w:val="21"/>
        </w:rPr>
        <w:t>……………………………………………………………………………………………………………</w:t>
      </w:r>
    </w:p>
    <w:p w14:paraId="7BBC93F7" w14:textId="77777777" w:rsidR="00E8239C" w:rsidRPr="00645F55" w:rsidRDefault="00E8239C" w:rsidP="00E8239C">
      <w:pPr>
        <w:widowControl w:val="0"/>
        <w:spacing w:before="120" w:after="120"/>
        <w:jc w:val="both"/>
        <w:rPr>
          <w:rFonts w:ascii="Arial" w:hAnsi="Arial" w:cs="Arial"/>
          <w:sz w:val="22"/>
          <w:szCs w:val="21"/>
        </w:rPr>
      </w:pPr>
      <w:r w:rsidRPr="00645F55">
        <w:rPr>
          <w:rFonts w:ascii="Arial" w:hAnsi="Arial" w:cs="Arial"/>
          <w:sz w:val="22"/>
          <w:szCs w:val="21"/>
        </w:rPr>
        <w:t>……………………………………………………………………………………………………………</w:t>
      </w:r>
    </w:p>
    <w:p w14:paraId="3C08DA2A" w14:textId="77777777" w:rsidR="00E8239C" w:rsidRDefault="00E8239C" w:rsidP="00E8239C">
      <w:pPr>
        <w:widowControl w:val="0"/>
        <w:spacing w:before="120" w:after="120"/>
        <w:jc w:val="center"/>
        <w:rPr>
          <w:rFonts w:ascii="Arial" w:hAnsi="Arial" w:cs="Arial"/>
          <w:i/>
          <w:sz w:val="16"/>
          <w:szCs w:val="21"/>
        </w:rPr>
      </w:pPr>
      <w:r w:rsidRPr="00645F55">
        <w:rPr>
          <w:rFonts w:ascii="Arial" w:hAnsi="Arial" w:cs="Arial"/>
          <w:i/>
          <w:sz w:val="16"/>
          <w:szCs w:val="21"/>
        </w:rPr>
        <w:t>(nazwa i adres podmiotu/ów udostępniającego/</w:t>
      </w:r>
      <w:proofErr w:type="spellStart"/>
      <w:r w:rsidRPr="00645F55">
        <w:rPr>
          <w:rFonts w:ascii="Arial" w:hAnsi="Arial" w:cs="Arial"/>
          <w:i/>
          <w:sz w:val="16"/>
          <w:szCs w:val="21"/>
        </w:rPr>
        <w:t>ych</w:t>
      </w:r>
      <w:proofErr w:type="spellEnd"/>
      <w:r w:rsidRPr="00645F55">
        <w:rPr>
          <w:rFonts w:ascii="Arial" w:hAnsi="Arial" w:cs="Arial"/>
          <w:i/>
          <w:sz w:val="16"/>
          <w:szCs w:val="21"/>
        </w:rPr>
        <w:t xml:space="preserve"> zasoby)</w:t>
      </w:r>
    </w:p>
    <w:p w14:paraId="3AA65FB7" w14:textId="77777777" w:rsidR="00E8239C" w:rsidRPr="00645F55" w:rsidRDefault="00E8239C" w:rsidP="00E8239C">
      <w:pPr>
        <w:widowControl w:val="0"/>
        <w:spacing w:before="120" w:after="120"/>
        <w:jc w:val="both"/>
        <w:rPr>
          <w:rFonts w:ascii="Arial" w:hAnsi="Arial" w:cs="Arial"/>
          <w:sz w:val="22"/>
          <w:szCs w:val="21"/>
        </w:rPr>
      </w:pPr>
      <w:r w:rsidRPr="00645F55">
        <w:rPr>
          <w:rFonts w:ascii="Arial" w:hAnsi="Arial" w:cs="Arial"/>
          <w:sz w:val="22"/>
          <w:szCs w:val="21"/>
        </w:rPr>
        <w:t>którego/</w:t>
      </w:r>
      <w:proofErr w:type="spellStart"/>
      <w:r w:rsidRPr="00645F55">
        <w:rPr>
          <w:rFonts w:ascii="Arial" w:hAnsi="Arial" w:cs="Arial"/>
          <w:sz w:val="22"/>
          <w:szCs w:val="21"/>
        </w:rPr>
        <w:t>ych</w:t>
      </w:r>
      <w:proofErr w:type="spellEnd"/>
      <w:r w:rsidRPr="00645F55">
        <w:rPr>
          <w:rFonts w:ascii="Arial" w:hAnsi="Arial" w:cs="Arial"/>
          <w:sz w:val="22"/>
          <w:szCs w:val="21"/>
        </w:rPr>
        <w:t xml:space="preserve"> zobowiązanie/a do oddania niezbędnych zasobów oraz oświadczenie/a o</w:t>
      </w:r>
      <w:r>
        <w:rPr>
          <w:rFonts w:ascii="Arial" w:hAnsi="Arial" w:cs="Arial"/>
          <w:sz w:val="22"/>
          <w:szCs w:val="21"/>
        </w:rPr>
        <w:t> </w:t>
      </w:r>
      <w:r w:rsidRPr="00645F55">
        <w:rPr>
          <w:rFonts w:ascii="Arial" w:hAnsi="Arial" w:cs="Arial"/>
          <w:sz w:val="22"/>
          <w:szCs w:val="21"/>
        </w:rPr>
        <w:t>niepodleganiu wykluczeniu oraz spełnianiu warunków udziału w postępowaniu wykluczenia składam/y wraz z ofertą.</w:t>
      </w:r>
    </w:p>
    <w:p w14:paraId="1BB2BCE2" w14:textId="77777777" w:rsidR="00E8239C" w:rsidRDefault="00E8239C" w:rsidP="00E8239C">
      <w:pPr>
        <w:widowControl w:val="0"/>
        <w:spacing w:before="120" w:after="120"/>
        <w:ind w:right="-1"/>
        <w:jc w:val="both"/>
        <w:rPr>
          <w:rFonts w:ascii="Arial" w:hAnsi="Arial" w:cs="Arial"/>
          <w:b/>
          <w:sz w:val="22"/>
          <w:szCs w:val="22"/>
        </w:rPr>
      </w:pPr>
    </w:p>
    <w:p w14:paraId="605B7E68" w14:textId="77777777" w:rsidR="00E8239C" w:rsidRPr="0072691C" w:rsidRDefault="00E8239C" w:rsidP="00E8239C">
      <w:pPr>
        <w:pStyle w:val="Akapitzlist"/>
        <w:widowControl w:val="0"/>
        <w:numPr>
          <w:ilvl w:val="0"/>
          <w:numId w:val="11"/>
        </w:numPr>
        <w:spacing w:before="120" w:after="120"/>
        <w:ind w:left="567" w:right="-1" w:hanging="567"/>
        <w:jc w:val="both"/>
        <w:rPr>
          <w:rFonts w:ascii="Arial" w:hAnsi="Arial" w:cs="Arial"/>
          <w:b/>
          <w:sz w:val="22"/>
          <w:szCs w:val="22"/>
        </w:rPr>
      </w:pPr>
      <w:r w:rsidRPr="0072691C">
        <w:rPr>
          <w:rFonts w:ascii="Arial" w:hAnsi="Arial" w:cs="Arial"/>
          <w:b/>
          <w:sz w:val="22"/>
          <w:szCs w:val="22"/>
        </w:rPr>
        <w:lastRenderedPageBreak/>
        <w:t>INFORMACJA O POSŁUGIWANIU SIĘ CERTYFIKATEM*</w:t>
      </w:r>
    </w:p>
    <w:p w14:paraId="310D388B" w14:textId="77777777" w:rsidR="00E8239C" w:rsidRPr="00645F55" w:rsidRDefault="00E8239C" w:rsidP="00E8239C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Arial" w:hAnsi="Arial" w:cs="Arial"/>
          <w:sz w:val="22"/>
          <w:szCs w:val="22"/>
        </w:rPr>
        <w:t xml:space="preserve">Działając na podstawie art. 125 ust. 1 w zw. z art. 273 ust. 2 </w:t>
      </w:r>
      <w:r w:rsidRPr="00330526">
        <w:rPr>
          <w:rFonts w:ascii="Arial" w:eastAsia="Calibri" w:hAnsi="Arial" w:cs="Arial"/>
          <w:bCs/>
          <w:i/>
          <w:iCs/>
          <w:spacing w:val="-2"/>
          <w:sz w:val="22"/>
          <w:szCs w:val="22"/>
          <w:lang w:eastAsia="x-none"/>
        </w:rPr>
        <w:t>Prawa zamówień publicznych</w:t>
      </w:r>
      <w:r w:rsidRPr="00645F55">
        <w:rPr>
          <w:rFonts w:ascii="Arial" w:hAnsi="Arial" w:cs="Arial"/>
          <w:sz w:val="22"/>
          <w:szCs w:val="22"/>
        </w:rPr>
        <w:t>, oświadczam, że:</w:t>
      </w:r>
    </w:p>
    <w:p w14:paraId="633F0163" w14:textId="77777777" w:rsidR="00E8239C" w:rsidRPr="00645F55" w:rsidRDefault="00E8239C" w:rsidP="00E8239C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Segoe UI Symbol" w:hAnsi="Segoe UI Symbol" w:cs="Segoe UI Symbol"/>
          <w:sz w:val="22"/>
          <w:szCs w:val="22"/>
        </w:rPr>
        <w:t>☐</w:t>
      </w:r>
      <w:r w:rsidRPr="00645F55">
        <w:rPr>
          <w:rFonts w:ascii="Arial" w:hAnsi="Arial" w:cs="Arial"/>
          <w:sz w:val="22"/>
          <w:szCs w:val="22"/>
        </w:rPr>
        <w:t xml:space="preserve"> nie będę posługiwać się certyfikatem wykonawcy zamówień publicznych, o którym mowa w art. 124 ust. 2 </w:t>
      </w:r>
      <w:r w:rsidRPr="00330526">
        <w:rPr>
          <w:rFonts w:ascii="Arial" w:eastAsia="Calibri" w:hAnsi="Arial" w:cs="Arial"/>
          <w:bCs/>
          <w:i/>
          <w:iCs/>
          <w:spacing w:val="-2"/>
          <w:sz w:val="22"/>
          <w:szCs w:val="22"/>
          <w:lang w:eastAsia="x-none"/>
        </w:rPr>
        <w:t>Prawa zamówień publicznych</w:t>
      </w:r>
      <w:r w:rsidRPr="00645F55">
        <w:rPr>
          <w:rFonts w:ascii="Arial" w:hAnsi="Arial" w:cs="Arial"/>
          <w:sz w:val="22"/>
          <w:szCs w:val="22"/>
        </w:rPr>
        <w:t>;</w:t>
      </w:r>
    </w:p>
    <w:p w14:paraId="03252B74" w14:textId="77777777" w:rsidR="00E8239C" w:rsidRPr="00645F55" w:rsidRDefault="00E8239C" w:rsidP="00E8239C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Segoe UI Symbol" w:hAnsi="Segoe UI Symbol" w:cs="Segoe UI Symbol"/>
          <w:sz w:val="22"/>
          <w:szCs w:val="22"/>
        </w:rPr>
        <w:t>☐</w:t>
      </w:r>
      <w:r w:rsidRPr="00645F55">
        <w:rPr>
          <w:rFonts w:ascii="Arial" w:hAnsi="Arial" w:cs="Arial"/>
          <w:sz w:val="22"/>
          <w:szCs w:val="22"/>
        </w:rPr>
        <w:t xml:space="preserve"> będę posługiwać się certyfikatem wykonawcy zamówień publicznych, o którym mowa w art. 124 ust. 2 </w:t>
      </w:r>
      <w:r w:rsidRPr="00330526">
        <w:rPr>
          <w:rFonts w:ascii="Arial" w:eastAsia="Calibri" w:hAnsi="Arial" w:cs="Arial"/>
          <w:bCs/>
          <w:i/>
          <w:iCs/>
          <w:spacing w:val="-2"/>
          <w:sz w:val="22"/>
          <w:szCs w:val="22"/>
          <w:lang w:eastAsia="x-none"/>
        </w:rPr>
        <w:t>Prawa zamówień publicznych</w:t>
      </w:r>
      <w:r w:rsidRPr="00645F55">
        <w:rPr>
          <w:rFonts w:ascii="Arial" w:hAnsi="Arial" w:cs="Arial"/>
          <w:sz w:val="22"/>
          <w:szCs w:val="22"/>
        </w:rPr>
        <w:t>, w zakresie wskazanym poniżej.</w:t>
      </w:r>
    </w:p>
    <w:p w14:paraId="4400B79D" w14:textId="77777777" w:rsidR="00E8239C" w:rsidRPr="00645F55" w:rsidRDefault="00E8239C" w:rsidP="00E8239C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Arial" w:hAnsi="Arial" w:cs="Arial"/>
          <w:sz w:val="22"/>
          <w:szCs w:val="22"/>
        </w:rPr>
        <w:t>Dane certyfikatu</w:t>
      </w:r>
      <w:r>
        <w:rPr>
          <w:rFonts w:ascii="Arial" w:hAnsi="Arial" w:cs="Arial"/>
          <w:sz w:val="22"/>
          <w:szCs w:val="22"/>
        </w:rPr>
        <w:t>:</w:t>
      </w:r>
    </w:p>
    <w:p w14:paraId="6A90DDE6" w14:textId="77777777" w:rsidR="00E8239C" w:rsidRPr="00645F55" w:rsidRDefault="00E8239C" w:rsidP="00E8239C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Arial" w:hAnsi="Arial" w:cs="Arial"/>
          <w:sz w:val="22"/>
          <w:szCs w:val="22"/>
        </w:rPr>
        <w:t xml:space="preserve">Numer i oznaczenie </w:t>
      </w:r>
      <w:proofErr w:type="gramStart"/>
      <w:r w:rsidRPr="00645F55">
        <w:rPr>
          <w:rFonts w:ascii="Arial" w:hAnsi="Arial" w:cs="Arial"/>
          <w:sz w:val="22"/>
          <w:szCs w:val="22"/>
        </w:rPr>
        <w:t>certyfikatu:</w:t>
      </w:r>
      <w:r>
        <w:rPr>
          <w:rFonts w:ascii="Arial" w:hAnsi="Arial" w:cs="Arial"/>
          <w:sz w:val="22"/>
          <w:szCs w:val="22"/>
        </w:rPr>
        <w:t xml:space="preserve"> </w:t>
      </w:r>
      <w:r w:rsidRPr="00645F55">
        <w:rPr>
          <w:rFonts w:ascii="Arial" w:hAnsi="Arial" w:cs="Arial"/>
          <w:sz w:val="22"/>
          <w:szCs w:val="22"/>
        </w:rPr>
        <w:t>..</w:t>
      </w:r>
      <w:proofErr w:type="gramEnd"/>
      <w:r w:rsidRPr="00645F55">
        <w:rPr>
          <w:rFonts w:ascii="Arial" w:hAnsi="Arial" w:cs="Arial"/>
          <w:sz w:val="22"/>
          <w:szCs w:val="22"/>
        </w:rPr>
        <w:t>………………………………………………………………</w:t>
      </w:r>
      <w:proofErr w:type="gramStart"/>
      <w:r w:rsidRPr="00645F55">
        <w:rPr>
          <w:rFonts w:ascii="Arial" w:hAnsi="Arial" w:cs="Arial"/>
          <w:sz w:val="22"/>
          <w:szCs w:val="22"/>
        </w:rPr>
        <w:t>…….</w:t>
      </w:r>
      <w:proofErr w:type="gramEnd"/>
      <w:r w:rsidRPr="00645F55">
        <w:rPr>
          <w:rFonts w:ascii="Arial" w:hAnsi="Arial" w:cs="Arial"/>
          <w:sz w:val="22"/>
          <w:szCs w:val="22"/>
        </w:rPr>
        <w:t>.</w:t>
      </w:r>
    </w:p>
    <w:p w14:paraId="529DA58F" w14:textId="77777777" w:rsidR="00E8239C" w:rsidRPr="00645F55" w:rsidRDefault="00E8239C" w:rsidP="00E8239C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Arial" w:hAnsi="Arial" w:cs="Arial"/>
          <w:sz w:val="22"/>
          <w:szCs w:val="22"/>
        </w:rPr>
        <w:t>Nazwa podmiotu certyfikującego, który wydał certyfikat: ………………………………………….</w:t>
      </w:r>
    </w:p>
    <w:p w14:paraId="04E53319" w14:textId="77777777" w:rsidR="00E8239C" w:rsidRPr="00645F55" w:rsidRDefault="00E8239C" w:rsidP="00E8239C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Arial" w:hAnsi="Arial" w:cs="Arial"/>
          <w:sz w:val="22"/>
          <w:szCs w:val="22"/>
        </w:rPr>
        <w:t>Okres ważności certyfikacji: od [………</w:t>
      </w:r>
      <w:proofErr w:type="gramStart"/>
      <w:r w:rsidRPr="00645F55">
        <w:rPr>
          <w:rFonts w:ascii="Arial" w:hAnsi="Arial" w:cs="Arial"/>
          <w:sz w:val="22"/>
          <w:szCs w:val="22"/>
        </w:rPr>
        <w:t>…….</w:t>
      </w:r>
      <w:proofErr w:type="gramEnd"/>
      <w:r w:rsidRPr="00645F55">
        <w:rPr>
          <w:rFonts w:ascii="Arial" w:hAnsi="Arial" w:cs="Arial"/>
          <w:sz w:val="22"/>
          <w:szCs w:val="22"/>
        </w:rPr>
        <w:t>…] do [………</w:t>
      </w:r>
      <w:proofErr w:type="gramStart"/>
      <w:r w:rsidRPr="00645F55">
        <w:rPr>
          <w:rFonts w:ascii="Arial" w:hAnsi="Arial" w:cs="Arial"/>
          <w:sz w:val="22"/>
          <w:szCs w:val="22"/>
        </w:rPr>
        <w:t>…….</w:t>
      </w:r>
      <w:proofErr w:type="gramEnd"/>
      <w:r w:rsidRPr="00645F55">
        <w:rPr>
          <w:rFonts w:ascii="Arial" w:hAnsi="Arial" w:cs="Arial"/>
          <w:sz w:val="22"/>
          <w:szCs w:val="22"/>
        </w:rPr>
        <w:t>.…]</w:t>
      </w:r>
    </w:p>
    <w:p w14:paraId="67E5F8E2" w14:textId="77777777" w:rsidR="00E8239C" w:rsidRDefault="00E8239C" w:rsidP="00E8239C">
      <w:pPr>
        <w:spacing w:before="120" w:after="120"/>
        <w:jc w:val="both"/>
        <w:rPr>
          <w:rFonts w:ascii="Arial" w:hAnsi="Arial" w:cs="Arial"/>
          <w:sz w:val="22"/>
          <w:szCs w:val="22"/>
        </w:rPr>
      </w:pPr>
    </w:p>
    <w:p w14:paraId="7C89D5C8" w14:textId="77777777" w:rsidR="00E8239C" w:rsidRPr="00645F55" w:rsidRDefault="00E8239C" w:rsidP="00E8239C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Arial" w:hAnsi="Arial" w:cs="Arial"/>
          <w:sz w:val="22"/>
          <w:szCs w:val="22"/>
        </w:rPr>
        <w:t>Rodzaj certyfikatu:</w:t>
      </w:r>
    </w:p>
    <w:p w14:paraId="4EDB5822" w14:textId="77777777" w:rsidR="00E8239C" w:rsidRPr="00645F55" w:rsidRDefault="00E8239C" w:rsidP="00E8239C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Segoe UI Symbol" w:hAnsi="Segoe UI Symbol" w:cs="Segoe UI Symbol"/>
          <w:sz w:val="22"/>
          <w:szCs w:val="22"/>
        </w:rPr>
        <w:t>☐</w:t>
      </w:r>
      <w:r w:rsidRPr="00645F55">
        <w:rPr>
          <w:rFonts w:ascii="Arial" w:hAnsi="Arial" w:cs="Arial"/>
          <w:sz w:val="22"/>
          <w:szCs w:val="22"/>
        </w:rPr>
        <w:t xml:space="preserve"> certyfikat dotyczący </w:t>
      </w:r>
      <w:r>
        <w:rPr>
          <w:rFonts w:ascii="Arial" w:hAnsi="Arial" w:cs="Arial"/>
          <w:sz w:val="22"/>
          <w:szCs w:val="22"/>
        </w:rPr>
        <w:t xml:space="preserve">spełniania warunków udziału w postępowaniu </w:t>
      </w:r>
    </w:p>
    <w:p w14:paraId="4FD10191" w14:textId="77777777" w:rsidR="00E8239C" w:rsidRDefault="00E8239C" w:rsidP="00E8239C">
      <w:pPr>
        <w:spacing w:before="120" w:after="120"/>
        <w:jc w:val="both"/>
        <w:rPr>
          <w:rFonts w:ascii="Arial" w:hAnsi="Arial" w:cs="Arial"/>
          <w:sz w:val="22"/>
          <w:szCs w:val="22"/>
        </w:rPr>
      </w:pPr>
    </w:p>
    <w:p w14:paraId="20360320" w14:textId="77777777" w:rsidR="00E8239C" w:rsidRPr="00645F55" w:rsidRDefault="00E8239C" w:rsidP="00E8239C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Arial" w:hAnsi="Arial" w:cs="Arial"/>
          <w:sz w:val="22"/>
          <w:szCs w:val="22"/>
        </w:rPr>
        <w:t xml:space="preserve">Oświadczam, że certyfikacja, na którą powołuję się w niniejszym postępowaniu, pozostaje ważna i nie została zawieszona w zakresie, w jakim certyfikat ma potwierdzać </w:t>
      </w:r>
      <w:r>
        <w:rPr>
          <w:rFonts w:ascii="Arial" w:hAnsi="Arial" w:cs="Arial"/>
          <w:sz w:val="22"/>
          <w:szCs w:val="22"/>
        </w:rPr>
        <w:t xml:space="preserve">spełnianie warunków udziału w </w:t>
      </w:r>
      <w:r w:rsidRPr="00645F55">
        <w:rPr>
          <w:rFonts w:ascii="Arial" w:hAnsi="Arial" w:cs="Arial"/>
          <w:sz w:val="22"/>
          <w:szCs w:val="22"/>
        </w:rPr>
        <w:t>postępowaniu.</w:t>
      </w:r>
    </w:p>
    <w:p w14:paraId="5322A83C" w14:textId="77777777" w:rsidR="00E8239C" w:rsidRPr="00645F55" w:rsidRDefault="00E8239C" w:rsidP="00E8239C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Arial" w:hAnsi="Arial" w:cs="Arial"/>
          <w:sz w:val="22"/>
          <w:szCs w:val="22"/>
        </w:rPr>
        <w:t>Oświadczam, że jestem świadomy/a, że certyfikat może zastąpić podmiotowe środki dowodowe wyłącznie w zakresie objętym ważną certyfikacją i odpowiadającym wymaganiom określonym w SWZ.</w:t>
      </w:r>
    </w:p>
    <w:p w14:paraId="739CD5D1" w14:textId="77777777" w:rsidR="00E8239C" w:rsidRPr="00645F55" w:rsidRDefault="00E8239C" w:rsidP="00E8239C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645F55">
        <w:rPr>
          <w:rFonts w:ascii="Arial" w:hAnsi="Arial" w:cs="Arial"/>
          <w:sz w:val="22"/>
          <w:szCs w:val="22"/>
        </w:rPr>
        <w:t xml:space="preserve">Brak zaznaczenia opcji dotyczącej posługiwania się/nieposługiwania się certyfikatem zostanie uznany za brak skutecznego powołania się na certyfikat. </w:t>
      </w:r>
    </w:p>
    <w:p w14:paraId="62C3B2D4" w14:textId="77777777" w:rsidR="00E8239C" w:rsidRDefault="00E8239C" w:rsidP="00E8239C">
      <w:pPr>
        <w:widowControl w:val="0"/>
        <w:spacing w:before="120" w:after="120"/>
        <w:ind w:right="-1"/>
        <w:jc w:val="both"/>
        <w:rPr>
          <w:rFonts w:ascii="Arial" w:hAnsi="Arial" w:cs="Arial"/>
          <w:b/>
          <w:sz w:val="22"/>
          <w:szCs w:val="22"/>
        </w:rPr>
      </w:pPr>
    </w:p>
    <w:p w14:paraId="08B04B42" w14:textId="77777777" w:rsidR="00E8239C" w:rsidRPr="00645F55" w:rsidRDefault="00E8239C" w:rsidP="00E8239C">
      <w:pPr>
        <w:widowControl w:val="0"/>
        <w:spacing w:before="120" w:after="120"/>
        <w:ind w:right="-1"/>
        <w:jc w:val="both"/>
        <w:rPr>
          <w:rFonts w:ascii="Arial" w:hAnsi="Arial" w:cs="Arial"/>
          <w:b/>
          <w:sz w:val="22"/>
          <w:szCs w:val="22"/>
        </w:rPr>
      </w:pPr>
      <w:r w:rsidRPr="00645F55">
        <w:rPr>
          <w:rFonts w:ascii="Arial" w:hAnsi="Arial" w:cs="Arial"/>
          <w:b/>
          <w:sz w:val="22"/>
          <w:szCs w:val="22"/>
        </w:rPr>
        <w:t>V. OŚWIADCZENIE DOTYCZĄCE PODANYCH INFORMACJI:</w:t>
      </w:r>
      <w:r w:rsidRPr="00645F55">
        <w:rPr>
          <w:rFonts w:ascii="Arial" w:hAnsi="Arial" w:cs="Arial"/>
          <w:b/>
          <w:sz w:val="22"/>
          <w:szCs w:val="22"/>
        </w:rPr>
        <w:tab/>
      </w:r>
    </w:p>
    <w:p w14:paraId="6E43C717" w14:textId="77777777" w:rsidR="00E8239C" w:rsidRPr="00645F55" w:rsidRDefault="00E8239C" w:rsidP="00E8239C">
      <w:pPr>
        <w:widowControl w:val="0"/>
        <w:spacing w:before="120" w:after="120"/>
        <w:jc w:val="both"/>
        <w:rPr>
          <w:rFonts w:ascii="Arial" w:hAnsi="Arial" w:cs="Arial"/>
          <w:sz w:val="22"/>
          <w:szCs w:val="21"/>
        </w:rPr>
      </w:pPr>
      <w:r w:rsidRPr="00645F55">
        <w:rPr>
          <w:rFonts w:ascii="Arial" w:hAnsi="Arial" w:cs="Arial"/>
          <w:sz w:val="22"/>
          <w:szCs w:val="21"/>
        </w:rPr>
        <w:t xml:space="preserve">Oświadczam/y, że wszystkie informacje podane w powyższych oświadczeniach są aktualne </w:t>
      </w:r>
      <w:r w:rsidRPr="00645F55">
        <w:rPr>
          <w:rFonts w:ascii="Arial" w:hAnsi="Arial" w:cs="Arial"/>
          <w:sz w:val="22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939AC53" w14:textId="77777777" w:rsidR="00E8239C" w:rsidRDefault="00E8239C" w:rsidP="00E8239C">
      <w:pPr>
        <w:widowControl w:val="0"/>
        <w:spacing w:before="120" w:after="120"/>
        <w:ind w:left="851" w:hanging="851"/>
        <w:rPr>
          <w:rFonts w:ascii="Arial" w:hAnsi="Arial" w:cs="Arial"/>
          <w:b/>
          <w:i/>
        </w:rPr>
      </w:pPr>
    </w:p>
    <w:p w14:paraId="7494C670" w14:textId="77777777" w:rsidR="00E8239C" w:rsidRDefault="00E8239C" w:rsidP="00E8239C">
      <w:pPr>
        <w:widowControl w:val="0"/>
        <w:spacing w:before="120" w:after="120"/>
        <w:ind w:left="851" w:hanging="851"/>
        <w:rPr>
          <w:rFonts w:ascii="Arial" w:hAnsi="Arial" w:cs="Arial"/>
          <w:b/>
          <w:i/>
        </w:rPr>
      </w:pPr>
    </w:p>
    <w:p w14:paraId="03E76AC8" w14:textId="77777777" w:rsidR="00E8239C" w:rsidRPr="00645F55" w:rsidRDefault="00E8239C" w:rsidP="00E8239C">
      <w:pPr>
        <w:widowControl w:val="0"/>
        <w:spacing w:before="120" w:after="120"/>
        <w:ind w:left="851" w:hanging="851"/>
        <w:rPr>
          <w:rFonts w:ascii="Arial" w:hAnsi="Arial" w:cs="Arial"/>
          <w:b/>
          <w:i/>
        </w:rPr>
      </w:pPr>
      <w:r w:rsidRPr="00645F55">
        <w:rPr>
          <w:rFonts w:ascii="Arial" w:hAnsi="Arial" w:cs="Arial"/>
          <w:b/>
          <w:i/>
        </w:rPr>
        <w:t>*</w:t>
      </w:r>
      <w:r w:rsidRPr="00645F55">
        <w:rPr>
          <w:rFonts w:ascii="Arial" w:hAnsi="Arial" w:cs="Arial"/>
          <w:b/>
          <w:bCs/>
          <w:i/>
        </w:rPr>
        <w:t xml:space="preserve">    niepotrzebne skreślić</w:t>
      </w:r>
      <w:r w:rsidRPr="00645F55">
        <w:rPr>
          <w:rFonts w:ascii="Arial" w:hAnsi="Arial" w:cs="Arial"/>
          <w:b/>
          <w:i/>
        </w:rPr>
        <w:t xml:space="preserve"> </w:t>
      </w:r>
      <w:r w:rsidRPr="00645F55">
        <w:rPr>
          <w:rFonts w:ascii="Arial" w:hAnsi="Arial" w:cs="Arial"/>
          <w:b/>
          <w:bCs/>
          <w:i/>
        </w:rPr>
        <w:t>lub usunąć, pozostawiając tylko prawidłową odpowiedź</w:t>
      </w:r>
      <w:r w:rsidRPr="00645F55">
        <w:rPr>
          <w:rFonts w:ascii="Arial" w:hAnsi="Arial" w:cs="Arial"/>
          <w:b/>
          <w:i/>
        </w:rPr>
        <w:t xml:space="preserve"> </w:t>
      </w:r>
    </w:p>
    <w:p w14:paraId="5FF8316D" w14:textId="77777777" w:rsidR="00E8239C" w:rsidRPr="00645F55" w:rsidRDefault="00E8239C" w:rsidP="00E8239C">
      <w:pPr>
        <w:tabs>
          <w:tab w:val="left" w:pos="360"/>
        </w:tabs>
        <w:spacing w:before="120" w:after="120"/>
        <w:ind w:left="284" w:hanging="284"/>
        <w:jc w:val="both"/>
        <w:rPr>
          <w:rFonts w:ascii="Arial" w:hAnsi="Arial" w:cs="Arial"/>
          <w:b/>
          <w:sz w:val="22"/>
          <w:szCs w:val="22"/>
          <w:lang w:eastAsia="ar-SA"/>
        </w:rPr>
      </w:pPr>
      <w:r w:rsidRPr="00645F55">
        <w:rPr>
          <w:rFonts w:ascii="Arial" w:eastAsia="TimesNewRomanPSMT" w:hAnsi="Arial" w:cs="Arial"/>
          <w:b/>
          <w:i/>
          <w:iCs/>
          <w:szCs w:val="18"/>
        </w:rPr>
        <w:t>*</w:t>
      </w:r>
      <w:proofErr w:type="gramStart"/>
      <w:r w:rsidRPr="00645F55">
        <w:rPr>
          <w:rFonts w:ascii="Arial" w:eastAsia="TimesNewRomanPSMT" w:hAnsi="Arial" w:cs="Arial"/>
          <w:b/>
          <w:i/>
          <w:iCs/>
          <w:szCs w:val="18"/>
        </w:rPr>
        <w:t>*  niniejsze</w:t>
      </w:r>
      <w:proofErr w:type="gramEnd"/>
      <w:r w:rsidRPr="00645F55">
        <w:rPr>
          <w:rFonts w:ascii="Arial" w:eastAsia="TimesNewRomanPSMT" w:hAnsi="Arial" w:cs="Arial"/>
          <w:b/>
          <w:i/>
          <w:iCs/>
          <w:szCs w:val="18"/>
        </w:rPr>
        <w:t xml:space="preserve"> oświadczenie składa każdy z Wykonawców wspólnie ubiegających się o udzielenie zamówienia</w:t>
      </w:r>
    </w:p>
    <w:p w14:paraId="4F8D1A55" w14:textId="77777777" w:rsidR="00E8239C" w:rsidRDefault="00E8239C" w:rsidP="00E8239C">
      <w:pPr>
        <w:jc w:val="both"/>
        <w:rPr>
          <w:rFonts w:ascii="Arial" w:hAnsi="Arial" w:cs="Arial"/>
          <w:i/>
          <w:sz w:val="22"/>
          <w:szCs w:val="22"/>
        </w:rPr>
      </w:pPr>
    </w:p>
    <w:p w14:paraId="157AA90D" w14:textId="77777777" w:rsidR="00E8239C" w:rsidRDefault="00E8239C" w:rsidP="00E8239C">
      <w:pPr>
        <w:jc w:val="both"/>
        <w:rPr>
          <w:rFonts w:ascii="Arial" w:hAnsi="Arial" w:cs="Arial"/>
          <w:i/>
          <w:sz w:val="22"/>
          <w:szCs w:val="22"/>
        </w:rPr>
      </w:pPr>
    </w:p>
    <w:p w14:paraId="3FC224D0" w14:textId="22998D1C" w:rsidR="00E8239C" w:rsidRPr="00E8239C" w:rsidRDefault="00E8239C" w:rsidP="00E8239C">
      <w:pPr>
        <w:spacing w:before="120" w:after="120"/>
        <w:ind w:right="-144"/>
        <w:jc w:val="center"/>
        <w:rPr>
          <w:rFonts w:ascii="Arial" w:hAnsi="Arial" w:cs="Arial"/>
          <w:b/>
          <w:iCs/>
          <w:sz w:val="22"/>
          <w:szCs w:val="22"/>
          <w:lang w:eastAsia="ar-SA"/>
        </w:rPr>
      </w:pPr>
      <w:r w:rsidRPr="00645F55">
        <w:rPr>
          <w:rFonts w:ascii="Arial" w:hAnsi="Arial" w:cs="Arial"/>
          <w:b/>
          <w:szCs w:val="22"/>
          <w:lang w:eastAsia="ar-SA"/>
        </w:rPr>
        <w:t>Uwaga! Wypełnione oświadczenie należy opatrzyć kwalifikowanym podpisem elektronicznym lub podpisem zaufanym lub podpisem osobistym</w:t>
      </w:r>
      <w:r>
        <w:rPr>
          <w:rFonts w:ascii="Arial" w:hAnsi="Arial" w:cs="Arial"/>
          <w:b/>
          <w:iCs/>
          <w:sz w:val="22"/>
          <w:szCs w:val="22"/>
          <w:lang w:eastAsia="ar-SA"/>
        </w:rPr>
        <w:t xml:space="preserve"> </w:t>
      </w:r>
    </w:p>
    <w:sectPr w:rsidR="00E8239C" w:rsidRPr="00E8239C" w:rsidSect="00D01104">
      <w:headerReference w:type="even" r:id="rId8"/>
      <w:headerReference w:type="default" r:id="rId9"/>
      <w:footerReference w:type="default" r:id="rId10"/>
      <w:pgSz w:w="11906" w:h="16838"/>
      <w:pgMar w:top="1418" w:right="1418" w:bottom="1418" w:left="1276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69F720" w14:textId="77777777" w:rsidR="00C135D1" w:rsidRDefault="00C135D1" w:rsidP="00AC3E6B">
      <w:r>
        <w:separator/>
      </w:r>
    </w:p>
  </w:endnote>
  <w:endnote w:type="continuationSeparator" w:id="0">
    <w:p w14:paraId="4A251B3F" w14:textId="77777777" w:rsidR="00C135D1" w:rsidRDefault="00C135D1" w:rsidP="00AC3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9060000" w:usb2="00000010" w:usb3="00000000" w:csb0="00080000" w:csb1="00000000"/>
  </w:font>
  <w:font w:name="FrankfurtGothic">
    <w:altName w:val="Times New Roman"/>
    <w:charset w:val="EE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203410"/>
      <w:docPartObj>
        <w:docPartGallery w:val="Page Numbers (Bottom of Page)"/>
        <w:docPartUnique/>
      </w:docPartObj>
    </w:sdtPr>
    <w:sdtContent>
      <w:sdt>
        <w:sdtPr>
          <w:id w:val="810570653"/>
          <w:docPartObj>
            <w:docPartGallery w:val="Page Numbers (Top of Page)"/>
            <w:docPartUnique/>
          </w:docPartObj>
        </w:sdtPr>
        <w:sdtContent>
          <w:p w14:paraId="1AF82CC6" w14:textId="5306A72E" w:rsidR="00F5743C" w:rsidRDefault="001A7D04" w:rsidP="00BA637E">
            <w:pPr>
              <w:pStyle w:val="Stopka"/>
              <w:jc w:val="center"/>
            </w:pPr>
            <w:r>
              <w:rPr>
                <w:noProof/>
              </w:rPr>
              <w:drawing>
                <wp:inline distT="0" distB="0" distL="0" distR="0" wp14:anchorId="41485F96" wp14:editId="1087C919">
                  <wp:extent cx="5514975" cy="78105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14975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DDA7615" w14:textId="77777777" w:rsidR="00F5743C" w:rsidRDefault="00F5743C">
            <w:pPr>
              <w:pStyle w:val="Stopka"/>
              <w:jc w:val="right"/>
            </w:pPr>
            <w:r>
              <w:t xml:space="preserve">Strona </w:t>
            </w:r>
            <w:r w:rsidR="007113A5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7113A5">
              <w:rPr>
                <w:b/>
                <w:sz w:val="24"/>
                <w:szCs w:val="24"/>
              </w:rPr>
              <w:fldChar w:fldCharType="separate"/>
            </w:r>
            <w:r w:rsidR="00527E34">
              <w:rPr>
                <w:b/>
                <w:noProof/>
              </w:rPr>
              <w:t>2</w:t>
            </w:r>
            <w:r w:rsidR="007113A5"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 w:rsidR="007113A5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7113A5">
              <w:rPr>
                <w:b/>
                <w:sz w:val="24"/>
                <w:szCs w:val="24"/>
              </w:rPr>
              <w:fldChar w:fldCharType="separate"/>
            </w:r>
            <w:r w:rsidR="00527E34">
              <w:rPr>
                <w:b/>
                <w:noProof/>
              </w:rPr>
              <w:t>2</w:t>
            </w:r>
            <w:r w:rsidR="007113A5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3CB6F7" w14:textId="77777777" w:rsidR="00C135D1" w:rsidRDefault="00C135D1" w:rsidP="00AC3E6B">
      <w:r>
        <w:separator/>
      </w:r>
    </w:p>
  </w:footnote>
  <w:footnote w:type="continuationSeparator" w:id="0">
    <w:p w14:paraId="35D72207" w14:textId="77777777" w:rsidR="00C135D1" w:rsidRDefault="00C135D1" w:rsidP="00AC3E6B">
      <w:r>
        <w:continuationSeparator/>
      </w:r>
    </w:p>
  </w:footnote>
  <w:footnote w:id="1">
    <w:p w14:paraId="393FEC8E" w14:textId="77777777" w:rsidR="00E8239C" w:rsidRPr="00870E53" w:rsidRDefault="00E8239C" w:rsidP="00E8239C">
      <w:pPr>
        <w:jc w:val="both"/>
        <w:rPr>
          <w:rFonts w:ascii="Arial" w:hAnsi="Arial" w:cs="Arial"/>
          <w:color w:val="222222"/>
          <w:sz w:val="18"/>
          <w:szCs w:val="18"/>
        </w:rPr>
      </w:pPr>
      <w:r w:rsidRPr="00870E53">
        <w:rPr>
          <w:rStyle w:val="Odwoanieprzypisudolnego"/>
          <w:rFonts w:ascii="Arial" w:hAnsi="Arial" w:cs="Arial"/>
          <w:sz w:val="18"/>
          <w:szCs w:val="18"/>
        </w:rPr>
        <w:footnoteRef/>
      </w:r>
      <w:r w:rsidRPr="00870E53">
        <w:rPr>
          <w:rFonts w:ascii="Arial" w:hAnsi="Arial" w:cs="Arial"/>
          <w:sz w:val="18"/>
          <w:szCs w:val="18"/>
        </w:rPr>
        <w:t xml:space="preserve"> </w:t>
      </w:r>
      <w:r w:rsidRPr="00870E53">
        <w:rPr>
          <w:rFonts w:ascii="Arial" w:hAnsi="Arial" w:cs="Arial"/>
          <w:color w:val="222222"/>
          <w:sz w:val="18"/>
          <w:szCs w:val="18"/>
        </w:rPr>
        <w:t xml:space="preserve">Zgodnie z treścią art. 7 ust. 1 ustawy z dnia 13 kwietnia 2022 r. </w:t>
      </w:r>
      <w:r w:rsidRPr="00870E53">
        <w:rPr>
          <w:rFonts w:ascii="Arial" w:hAnsi="Arial" w:cs="Arial"/>
          <w:i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narodowego, zwanej dalej „ustawą”, </w:t>
      </w:r>
      <w:r w:rsidRPr="00870E53">
        <w:rPr>
          <w:rFonts w:ascii="Arial" w:hAnsi="Arial" w:cs="Arial"/>
          <w:color w:val="222222"/>
          <w:sz w:val="18"/>
          <w:szCs w:val="18"/>
        </w:rPr>
        <w:t xml:space="preserve">z postępowania o udzielenie zamówienia publicznego lub konkursu prowadzonego na podstawie ustawy </w:t>
      </w:r>
      <w:proofErr w:type="spellStart"/>
      <w:r w:rsidRPr="00870E53">
        <w:rPr>
          <w:rFonts w:ascii="Arial" w:hAnsi="Arial" w:cs="Arial"/>
          <w:color w:val="222222"/>
          <w:sz w:val="18"/>
          <w:szCs w:val="18"/>
        </w:rPr>
        <w:t>Pzp</w:t>
      </w:r>
      <w:proofErr w:type="spellEnd"/>
      <w:r w:rsidRPr="00870E53">
        <w:rPr>
          <w:rFonts w:ascii="Arial" w:hAnsi="Arial" w:cs="Arial"/>
          <w:color w:val="222222"/>
          <w:sz w:val="18"/>
          <w:szCs w:val="18"/>
        </w:rPr>
        <w:t xml:space="preserve"> wyklucza się:</w:t>
      </w:r>
    </w:p>
    <w:p w14:paraId="6462CAB1" w14:textId="77777777" w:rsidR="00E8239C" w:rsidRPr="00870E53" w:rsidRDefault="00E8239C" w:rsidP="00E8239C">
      <w:pPr>
        <w:jc w:val="both"/>
        <w:rPr>
          <w:rFonts w:ascii="Arial" w:hAnsi="Arial" w:cs="Arial"/>
          <w:color w:val="222222"/>
          <w:sz w:val="18"/>
          <w:szCs w:val="18"/>
        </w:rPr>
      </w:pPr>
      <w:bookmarkStart w:id="1" w:name="_Hlk205860927"/>
      <w:r w:rsidRPr="00870E53">
        <w:rPr>
          <w:rFonts w:ascii="Arial" w:hAnsi="Arial" w:cs="Arial"/>
          <w:color w:val="222222"/>
          <w:sz w:val="18"/>
          <w:szCs w:val="18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3D06D09A" w14:textId="77777777" w:rsidR="00E8239C" w:rsidRPr="00870E53" w:rsidRDefault="00E8239C" w:rsidP="00E8239C">
      <w:pPr>
        <w:jc w:val="both"/>
        <w:rPr>
          <w:rFonts w:ascii="Arial" w:hAnsi="Arial" w:cs="Arial"/>
          <w:color w:val="222222"/>
          <w:sz w:val="18"/>
          <w:szCs w:val="18"/>
        </w:rPr>
      </w:pPr>
      <w:r w:rsidRPr="00870E53">
        <w:rPr>
          <w:rFonts w:ascii="Arial" w:hAnsi="Arial" w:cs="Arial"/>
          <w:color w:val="222222"/>
          <w:sz w:val="18"/>
          <w:szCs w:val="18"/>
        </w:rPr>
        <w:t xml:space="preserve">2) wykonawcę oraz uczestnika konkursu, którego beneficjentem rzeczywistym w rozumieniu ustawy z dnia 1 marca 2018 r. o przeciwdziałaniu praniu pieniędzy oraz finansowaniu terroryzmu (Dz.U. z 2023 r. poz. 1124, z </w:t>
      </w:r>
      <w:proofErr w:type="spellStart"/>
      <w:r w:rsidRPr="00870E53">
        <w:rPr>
          <w:rFonts w:ascii="Arial" w:hAnsi="Arial" w:cs="Arial"/>
          <w:color w:val="222222"/>
          <w:sz w:val="18"/>
          <w:szCs w:val="18"/>
        </w:rPr>
        <w:t>późn</w:t>
      </w:r>
      <w:proofErr w:type="spellEnd"/>
      <w:r w:rsidRPr="00870E53">
        <w:rPr>
          <w:rFonts w:ascii="Arial" w:hAnsi="Arial" w:cs="Arial"/>
          <w:color w:val="222222"/>
          <w:sz w:val="18"/>
          <w:szCs w:val="18"/>
        </w:rPr>
        <w:t>. zm.4))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497D77CA" w14:textId="77777777" w:rsidR="00E8239C" w:rsidRPr="00870E53" w:rsidRDefault="00E8239C" w:rsidP="00E8239C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870E53">
        <w:rPr>
          <w:rFonts w:ascii="Arial" w:hAnsi="Arial" w:cs="Arial"/>
          <w:color w:val="222222"/>
          <w:sz w:val="18"/>
          <w:szCs w:val="18"/>
        </w:rPr>
        <w:t>3) wykonawcę oraz uczestnika konkursu, którego jednostką dominującą w rozumieniu art. 3 ust. 1 pkt 37 ustawy z dnia 29 września 1994 r. o rachunkowości (Dz.U.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  <w:bookmarkEnd w:id="1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DE125" w14:textId="77777777" w:rsidR="00F5743C" w:rsidRDefault="00F5743C">
    <w:pPr>
      <w:pStyle w:val="Nagwek"/>
    </w:pPr>
  </w:p>
  <w:p w14:paraId="5CC2EE0E" w14:textId="77777777" w:rsidR="00F5743C" w:rsidRDefault="00F5743C"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C75DC" w14:textId="24957579" w:rsidR="00396974" w:rsidRPr="0010686E" w:rsidRDefault="00000000" w:rsidP="00396974">
    <w:pPr>
      <w:keepNext/>
      <w:keepLines/>
      <w:spacing w:before="480" w:line="276" w:lineRule="auto"/>
      <w:ind w:left="851"/>
      <w:outlineLvl w:val="0"/>
      <w:rPr>
        <w:rFonts w:ascii="Arial" w:hAnsi="Arial" w:cs="Arial"/>
        <w:b/>
        <w:bCs/>
        <w:color w:val="005042"/>
        <w:lang w:eastAsia="en-US"/>
      </w:rPr>
    </w:pPr>
    <w:bookmarkStart w:id="2" w:name="_Hlk44673720"/>
    <w:bookmarkStart w:id="3" w:name="_Hlk193017905"/>
    <w:r>
      <w:rPr>
        <w:rFonts w:ascii="Arial" w:hAnsi="Arial" w:cs="Arial"/>
        <w:b/>
        <w:bCs/>
        <w:noProof/>
        <w:color w:val="005042"/>
        <w:szCs w:val="28"/>
        <w:lang w:eastAsia="en-US"/>
      </w:rPr>
      <w:object w:dxaOrig="1795" w:dyaOrig="1795" w14:anchorId="42BF79A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30" type="#_x0000_t75" style="position:absolute;left:0;text-align:left;margin-left:4.2pt;margin-top:13.4pt;width:28.7pt;height:28.7pt;z-index:251658240;visibility:visible;mso-wrap-edited:f;mso-position-horizontal-relative:text;mso-position-vertical-relative:text">
          <v:imagedata r:id="rId1" o:title=""/>
          <w10:wrap type="square" side="right"/>
        </v:shape>
        <o:OLEObject Type="Embed" ProgID="Word.Picture.8" ShapeID="_x0000_s1030" DrawAspect="Content" ObjectID="_1849109783" r:id="rId2"/>
      </w:object>
    </w:r>
    <w:bookmarkStart w:id="4" w:name="_Hlk44673793"/>
    <w:proofErr w:type="gramStart"/>
    <w:r w:rsidR="00396974" w:rsidRPr="001F2F0D">
      <w:rPr>
        <w:rFonts w:ascii="Arial" w:hAnsi="Arial" w:cs="Arial"/>
        <w:b/>
        <w:bCs/>
        <w:color w:val="005042"/>
        <w:sz w:val="28"/>
        <w:szCs w:val="28"/>
        <w:lang w:eastAsia="en-US"/>
      </w:rPr>
      <w:t xml:space="preserve">Nadleśnictwo </w:t>
    </w:r>
    <w:bookmarkEnd w:id="4"/>
    <w:r w:rsidR="00396974">
      <w:rPr>
        <w:rFonts w:ascii="Arial" w:hAnsi="Arial" w:cs="Arial"/>
        <w:b/>
        <w:bCs/>
        <w:color w:val="005042"/>
        <w:sz w:val="28"/>
        <w:szCs w:val="28"/>
        <w:lang w:eastAsia="en-US"/>
      </w:rPr>
      <w:t xml:space="preserve"> Ujsoły</w:t>
    </w:r>
    <w:proofErr w:type="gramEnd"/>
    <w:r w:rsidR="00396974" w:rsidRPr="001F2F0D">
      <w:rPr>
        <w:rFonts w:ascii="Arial" w:hAnsi="Arial" w:cs="Arial"/>
        <w:b/>
        <w:bCs/>
        <w:color w:val="9BBB59"/>
        <w:sz w:val="28"/>
        <w:szCs w:val="28"/>
        <w:lang w:eastAsia="en-US"/>
      </w:rPr>
      <w:br w:type="textWrapping" w:clear="all"/>
    </w:r>
  </w:p>
  <w:bookmarkEnd w:id="2"/>
  <w:p w14:paraId="73726E42" w14:textId="649BC9A0" w:rsidR="00396974" w:rsidRPr="00D14825" w:rsidRDefault="00396974" w:rsidP="00396974">
    <w:pPr>
      <w:pStyle w:val="Nagwek"/>
      <w:ind w:left="-284"/>
      <w:rPr>
        <w:rFonts w:ascii="Arial" w:hAnsi="Arial" w:cs="Arial"/>
        <w:b/>
        <w:sz w:val="22"/>
        <w:szCs w:val="18"/>
      </w:rPr>
    </w:pPr>
    <w:r w:rsidRPr="00D14825">
      <w:rPr>
        <w:rFonts w:ascii="Arial" w:hAnsi="Arial" w:cs="Arial"/>
        <w:b/>
        <w:sz w:val="22"/>
        <w:szCs w:val="18"/>
      </w:rPr>
      <w:t xml:space="preserve">Znak </w:t>
    </w:r>
    <w:proofErr w:type="gramStart"/>
    <w:r w:rsidRPr="00D14825">
      <w:rPr>
        <w:rFonts w:ascii="Arial" w:hAnsi="Arial" w:cs="Arial"/>
        <w:b/>
        <w:sz w:val="22"/>
        <w:szCs w:val="18"/>
      </w:rPr>
      <w:t>postępowania  S.270.</w:t>
    </w:r>
    <w:r w:rsidR="00F00C22">
      <w:rPr>
        <w:rFonts w:ascii="Arial" w:hAnsi="Arial" w:cs="Arial"/>
        <w:b/>
        <w:sz w:val="22"/>
        <w:szCs w:val="18"/>
      </w:rPr>
      <w:t>1</w:t>
    </w:r>
    <w:r w:rsidR="00502727">
      <w:rPr>
        <w:rFonts w:ascii="Arial" w:hAnsi="Arial" w:cs="Arial"/>
        <w:b/>
        <w:sz w:val="22"/>
        <w:szCs w:val="18"/>
      </w:rPr>
      <w:t>2</w:t>
    </w:r>
    <w:r w:rsidRPr="00D14825">
      <w:rPr>
        <w:rFonts w:ascii="Arial" w:hAnsi="Arial" w:cs="Arial"/>
        <w:b/>
        <w:sz w:val="22"/>
        <w:szCs w:val="18"/>
      </w:rPr>
      <w:t>.202</w:t>
    </w:r>
    <w:r>
      <w:rPr>
        <w:rFonts w:ascii="Arial" w:hAnsi="Arial" w:cs="Arial"/>
        <w:b/>
        <w:sz w:val="22"/>
        <w:szCs w:val="18"/>
      </w:rPr>
      <w:t>6</w:t>
    </w:r>
    <w:proofErr w:type="gramEnd"/>
  </w:p>
  <w:bookmarkEnd w:id="3"/>
  <w:p w14:paraId="0CC4351F" w14:textId="77777777" w:rsidR="00202430" w:rsidRPr="00612F33" w:rsidRDefault="00202430" w:rsidP="00B55288">
    <w:pPr>
      <w:pStyle w:val="Nagwek"/>
      <w:ind w:left="-284"/>
      <w:rPr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7F4AC974"/>
    <w:name w:val="WW8Num8"/>
    <w:lvl w:ilvl="0">
      <w:start w:val="3"/>
      <w:numFmt w:val="decimal"/>
      <w:suff w:val="nothing"/>
      <w:lvlText w:val="%1."/>
      <w:lvlJc w:val="left"/>
    </w:lvl>
    <w:lvl w:ilvl="1">
      <w:start w:val="1"/>
      <w:numFmt w:val="decimal"/>
      <w:suff w:val="nothing"/>
      <w:lvlText w:val="%2)"/>
      <w:lvlJc w:val="left"/>
      <w:rPr>
        <w:b w:val="0"/>
      </w:rPr>
    </w:lvl>
    <w:lvl w:ilvl="2">
      <w:start w:val="1"/>
      <w:numFmt w:val="lowerRoman"/>
      <w:suff w:val="nothing"/>
      <w:lvlText w:val="%3."/>
      <w:lvlJc w:val="righ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lowerLetter"/>
      <w:suff w:val="nothing"/>
      <w:lvlText w:val="%5."/>
      <w:lvlJc w:val="left"/>
    </w:lvl>
    <w:lvl w:ilvl="5">
      <w:start w:val="1"/>
      <w:numFmt w:val="lowerRoman"/>
      <w:suff w:val="nothing"/>
      <w:lvlText w:val="%6."/>
      <w:lvlJc w:val="righ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lowerLetter"/>
      <w:suff w:val="nothing"/>
      <w:lvlText w:val="%8."/>
      <w:lvlJc w:val="left"/>
    </w:lvl>
    <w:lvl w:ilvl="8">
      <w:start w:val="1"/>
      <w:numFmt w:val="lowerRoman"/>
      <w:suff w:val="nothing"/>
      <w:lvlText w:val="%9."/>
      <w:lvlJc w:val="right"/>
    </w:lvl>
  </w:abstractNum>
  <w:abstractNum w:abstractNumId="1" w15:restartNumberingAfterBreak="0">
    <w:nsid w:val="00000005"/>
    <w:multiLevelType w:val="multilevel"/>
    <w:tmpl w:val="00000005"/>
    <w:name w:val="WW8Num14"/>
    <w:lvl w:ilvl="0">
      <w:start w:val="1"/>
      <w:numFmt w:val="decimal"/>
      <w:suff w:val="nothing"/>
      <w:lvlText w:val="%1."/>
      <w:lvlJc w:val="left"/>
    </w:lvl>
    <w:lvl w:ilvl="1">
      <w:start w:val="4"/>
      <w:numFmt w:val="upperRoman"/>
      <w:suff w:val="nothing"/>
      <w:lvlText w:val="%2."/>
      <w:lvlJc w:val="left"/>
    </w:lvl>
    <w:lvl w:ilvl="2">
      <w:start w:val="1"/>
      <w:numFmt w:val="upperLetter"/>
      <w:suff w:val="nothing"/>
      <w:lvlText w:val="%3)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lowerLetter"/>
      <w:suff w:val="nothing"/>
      <w:lvlText w:val="%5."/>
      <w:lvlJc w:val="left"/>
    </w:lvl>
    <w:lvl w:ilvl="5">
      <w:start w:val="1"/>
      <w:numFmt w:val="lowerRoman"/>
      <w:suff w:val="nothing"/>
      <w:lvlText w:val="%6."/>
      <w:lvlJc w:val="righ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lowerLetter"/>
      <w:suff w:val="nothing"/>
      <w:lvlText w:val="%8."/>
      <w:lvlJc w:val="left"/>
    </w:lvl>
    <w:lvl w:ilvl="8">
      <w:start w:val="1"/>
      <w:numFmt w:val="lowerRoman"/>
      <w:suff w:val="nothing"/>
      <w:lvlText w:val="%9."/>
      <w:lvlJc w:val="right"/>
    </w:lvl>
  </w:abstractNum>
  <w:abstractNum w:abstractNumId="2" w15:restartNumberingAfterBreak="0">
    <w:nsid w:val="0000000B"/>
    <w:multiLevelType w:val="singleLevel"/>
    <w:tmpl w:val="0000000B"/>
    <w:name w:val="WW8Num36"/>
    <w:lvl w:ilvl="0">
      <w:start w:val="1"/>
      <w:numFmt w:val="upperRoman"/>
      <w:suff w:val="nothing"/>
      <w:lvlText w:val="%1."/>
      <w:lvlJc w:val="left"/>
    </w:lvl>
  </w:abstractNum>
  <w:abstractNum w:abstractNumId="3" w15:restartNumberingAfterBreak="0">
    <w:nsid w:val="0000000F"/>
    <w:multiLevelType w:val="multilevel"/>
    <w:tmpl w:val="0000000F"/>
    <w:name w:val="WW8Num44"/>
    <w:lvl w:ilvl="0">
      <w:start w:val="1"/>
      <w:numFmt w:val="lowerLetter"/>
      <w:suff w:val="nothing"/>
      <w:lvlText w:val="%1)"/>
      <w:lvlJc w:val="left"/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  <w:rPr>
        <w:rFonts w:ascii="Times New Roman" w:eastAsia="Times New Roman" w:hAnsi="Times New Roman"/>
      </w:rPr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000010"/>
    <w:multiLevelType w:val="singleLevel"/>
    <w:tmpl w:val="069CCFCA"/>
    <w:name w:val="WW8Num46"/>
    <w:lvl w:ilvl="0">
      <w:start w:val="1"/>
      <w:numFmt w:val="decimal"/>
      <w:suff w:val="nothing"/>
      <w:lvlText w:val="%1."/>
      <w:lvlJc w:val="left"/>
      <w:rPr>
        <w:b w:val="0"/>
        <w:i w:val="0"/>
        <w:color w:val="auto"/>
      </w:rPr>
    </w:lvl>
  </w:abstractNum>
  <w:abstractNum w:abstractNumId="5" w15:restartNumberingAfterBreak="0">
    <w:nsid w:val="044509D7"/>
    <w:multiLevelType w:val="hybridMultilevel"/>
    <w:tmpl w:val="5EFC6006"/>
    <w:lvl w:ilvl="0" w:tplc="5DB686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902754"/>
    <w:multiLevelType w:val="hybridMultilevel"/>
    <w:tmpl w:val="F70634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25413F"/>
    <w:multiLevelType w:val="multilevel"/>
    <w:tmpl w:val="D272184C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eastAsia="Times New Roman" w:hint="default"/>
        <w:i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eastAsia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eastAsia="Times New Roman" w:hint="default"/>
      </w:rPr>
    </w:lvl>
  </w:abstractNum>
  <w:abstractNum w:abstractNumId="8" w15:restartNumberingAfterBreak="0">
    <w:nsid w:val="1CBA353D"/>
    <w:multiLevelType w:val="multilevel"/>
    <w:tmpl w:val="5A004D50"/>
    <w:lvl w:ilvl="0">
      <w:start w:val="1"/>
      <w:numFmt w:val="decimal"/>
      <w:lvlText w:val="%1."/>
      <w:lvlJc w:val="left"/>
      <w:pPr>
        <w:ind w:left="2629" w:hanging="360"/>
      </w:pPr>
      <w:rPr>
        <w:b/>
        <w:bCs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334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0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5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22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09" w:hanging="1800"/>
      </w:pPr>
      <w:rPr>
        <w:rFonts w:hint="default"/>
      </w:rPr>
    </w:lvl>
  </w:abstractNum>
  <w:abstractNum w:abstractNumId="9" w15:restartNumberingAfterBreak="0">
    <w:nsid w:val="1F510FBB"/>
    <w:multiLevelType w:val="hybridMultilevel"/>
    <w:tmpl w:val="0DE447BA"/>
    <w:lvl w:ilvl="0" w:tplc="80301F9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B3574F"/>
    <w:multiLevelType w:val="hybridMultilevel"/>
    <w:tmpl w:val="2F8C83FE"/>
    <w:lvl w:ilvl="0" w:tplc="FA3ED006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34257"/>
    <w:multiLevelType w:val="multilevel"/>
    <w:tmpl w:val="653874AC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  <w:i w:val="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eastAsia="Times New Roman" w:hint="default"/>
        <w:i w:val="0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eastAsia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eastAsia="Times New Roman" w:hint="default"/>
        <w:i w:val="0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eastAsia="Times New Roman" w:hint="default"/>
        <w:i w:val="0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eastAsia="Times New Roman" w:hint="default"/>
        <w:i w:val="0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eastAsia="Times New Roman" w:hint="default"/>
        <w:i w:val="0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eastAsia="Times New Roman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eastAsia="Times New Roman" w:hint="default"/>
        <w:i w:val="0"/>
      </w:rPr>
    </w:lvl>
  </w:abstractNum>
  <w:abstractNum w:abstractNumId="12" w15:restartNumberingAfterBreak="0">
    <w:nsid w:val="485B1490"/>
    <w:multiLevelType w:val="multilevel"/>
    <w:tmpl w:val="AA146E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13" w15:restartNumberingAfterBreak="0">
    <w:nsid w:val="4BB93A03"/>
    <w:multiLevelType w:val="multilevel"/>
    <w:tmpl w:val="8B8ABEEE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i w:val="0"/>
      </w:rPr>
    </w:lvl>
  </w:abstractNum>
  <w:abstractNum w:abstractNumId="14" w15:restartNumberingAfterBreak="0">
    <w:nsid w:val="4F426996"/>
    <w:multiLevelType w:val="hybridMultilevel"/>
    <w:tmpl w:val="B6BE4DE6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0A5F86"/>
    <w:multiLevelType w:val="hybridMultilevel"/>
    <w:tmpl w:val="6C66DFF4"/>
    <w:lvl w:ilvl="0" w:tplc="5D3431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0624834">
    <w:abstractNumId w:val="15"/>
  </w:num>
  <w:num w:numId="2" w16cid:durableId="213854396">
    <w:abstractNumId w:val="13"/>
  </w:num>
  <w:num w:numId="3" w16cid:durableId="900168414">
    <w:abstractNumId w:val="7"/>
  </w:num>
  <w:num w:numId="4" w16cid:durableId="865561582">
    <w:abstractNumId w:val="11"/>
  </w:num>
  <w:num w:numId="5" w16cid:durableId="1085106663">
    <w:abstractNumId w:val="8"/>
  </w:num>
  <w:num w:numId="6" w16cid:durableId="86775268">
    <w:abstractNumId w:val="10"/>
  </w:num>
  <w:num w:numId="7" w16cid:durableId="565146297">
    <w:abstractNumId w:val="12"/>
  </w:num>
  <w:num w:numId="8" w16cid:durableId="2028873318">
    <w:abstractNumId w:val="14"/>
  </w:num>
  <w:num w:numId="9" w16cid:durableId="979460544">
    <w:abstractNumId w:val="5"/>
  </w:num>
  <w:num w:numId="10" w16cid:durableId="675577288">
    <w:abstractNumId w:val="6"/>
  </w:num>
  <w:num w:numId="11" w16cid:durableId="655307713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083C"/>
    <w:rsid w:val="00000B24"/>
    <w:rsid w:val="00002C18"/>
    <w:rsid w:val="00010E1D"/>
    <w:rsid w:val="00015BB1"/>
    <w:rsid w:val="00017B06"/>
    <w:rsid w:val="00020724"/>
    <w:rsid w:val="000237BA"/>
    <w:rsid w:val="0002723B"/>
    <w:rsid w:val="0003041D"/>
    <w:rsid w:val="0003212C"/>
    <w:rsid w:val="000341BC"/>
    <w:rsid w:val="0004083C"/>
    <w:rsid w:val="00041FBB"/>
    <w:rsid w:val="0004331B"/>
    <w:rsid w:val="00043937"/>
    <w:rsid w:val="000439A9"/>
    <w:rsid w:val="000443E5"/>
    <w:rsid w:val="000452E6"/>
    <w:rsid w:val="00055278"/>
    <w:rsid w:val="00056362"/>
    <w:rsid w:val="00056709"/>
    <w:rsid w:val="00060401"/>
    <w:rsid w:val="0006081E"/>
    <w:rsid w:val="00060C0F"/>
    <w:rsid w:val="00064BDA"/>
    <w:rsid w:val="00065FCD"/>
    <w:rsid w:val="00071899"/>
    <w:rsid w:val="000741F8"/>
    <w:rsid w:val="000745E2"/>
    <w:rsid w:val="00075299"/>
    <w:rsid w:val="00075DF7"/>
    <w:rsid w:val="00081DBC"/>
    <w:rsid w:val="000826A6"/>
    <w:rsid w:val="000859B7"/>
    <w:rsid w:val="0008624E"/>
    <w:rsid w:val="000901B3"/>
    <w:rsid w:val="000A06D1"/>
    <w:rsid w:val="000A7BA0"/>
    <w:rsid w:val="000B106A"/>
    <w:rsid w:val="000B1EA0"/>
    <w:rsid w:val="000B3AF5"/>
    <w:rsid w:val="000B6EC1"/>
    <w:rsid w:val="000C7EAC"/>
    <w:rsid w:val="000D12F4"/>
    <w:rsid w:val="000D4A99"/>
    <w:rsid w:val="000E0817"/>
    <w:rsid w:val="000E0AEF"/>
    <w:rsid w:val="000E1A56"/>
    <w:rsid w:val="000E1AA4"/>
    <w:rsid w:val="000E1DE8"/>
    <w:rsid w:val="000E3B77"/>
    <w:rsid w:val="000E5077"/>
    <w:rsid w:val="000E5390"/>
    <w:rsid w:val="000E5C13"/>
    <w:rsid w:val="000F07CB"/>
    <w:rsid w:val="000F0D21"/>
    <w:rsid w:val="000F25D9"/>
    <w:rsid w:val="000F425F"/>
    <w:rsid w:val="000F4C45"/>
    <w:rsid w:val="000F63F7"/>
    <w:rsid w:val="000F66F9"/>
    <w:rsid w:val="001006D9"/>
    <w:rsid w:val="00102851"/>
    <w:rsid w:val="00103F17"/>
    <w:rsid w:val="001050D5"/>
    <w:rsid w:val="001068A5"/>
    <w:rsid w:val="00111683"/>
    <w:rsid w:val="001135E5"/>
    <w:rsid w:val="0011580A"/>
    <w:rsid w:val="00115FEC"/>
    <w:rsid w:val="00117D19"/>
    <w:rsid w:val="00120CCD"/>
    <w:rsid w:val="00120E4C"/>
    <w:rsid w:val="00125F3B"/>
    <w:rsid w:val="00127E6C"/>
    <w:rsid w:val="001338F9"/>
    <w:rsid w:val="001341E5"/>
    <w:rsid w:val="0013636A"/>
    <w:rsid w:val="0013730F"/>
    <w:rsid w:val="00137954"/>
    <w:rsid w:val="00137995"/>
    <w:rsid w:val="0014179E"/>
    <w:rsid w:val="00144362"/>
    <w:rsid w:val="00144EA4"/>
    <w:rsid w:val="00147657"/>
    <w:rsid w:val="001510C6"/>
    <w:rsid w:val="00153AEA"/>
    <w:rsid w:val="00157F57"/>
    <w:rsid w:val="001663F7"/>
    <w:rsid w:val="00172314"/>
    <w:rsid w:val="00173063"/>
    <w:rsid w:val="00185368"/>
    <w:rsid w:val="001901AF"/>
    <w:rsid w:val="00190FD0"/>
    <w:rsid w:val="00191DCB"/>
    <w:rsid w:val="00192354"/>
    <w:rsid w:val="00192E2C"/>
    <w:rsid w:val="001956B2"/>
    <w:rsid w:val="00195873"/>
    <w:rsid w:val="001958B0"/>
    <w:rsid w:val="0019725C"/>
    <w:rsid w:val="001A2CB6"/>
    <w:rsid w:val="001A7D04"/>
    <w:rsid w:val="001B0CD7"/>
    <w:rsid w:val="001B256D"/>
    <w:rsid w:val="001B3026"/>
    <w:rsid w:val="001B4A96"/>
    <w:rsid w:val="001B50CB"/>
    <w:rsid w:val="001C1AD5"/>
    <w:rsid w:val="001C4116"/>
    <w:rsid w:val="001D2E94"/>
    <w:rsid w:val="001D3687"/>
    <w:rsid w:val="001D39EE"/>
    <w:rsid w:val="001D3AF3"/>
    <w:rsid w:val="001D3D14"/>
    <w:rsid w:val="001E0224"/>
    <w:rsid w:val="001E4D83"/>
    <w:rsid w:val="001E65D5"/>
    <w:rsid w:val="001E664E"/>
    <w:rsid w:val="001F3B92"/>
    <w:rsid w:val="0020029B"/>
    <w:rsid w:val="00202430"/>
    <w:rsid w:val="0020583F"/>
    <w:rsid w:val="00205A04"/>
    <w:rsid w:val="00206155"/>
    <w:rsid w:val="002100E9"/>
    <w:rsid w:val="0021025E"/>
    <w:rsid w:val="002110A0"/>
    <w:rsid w:val="002115DB"/>
    <w:rsid w:val="002124F6"/>
    <w:rsid w:val="00215C9F"/>
    <w:rsid w:val="00221474"/>
    <w:rsid w:val="00224E9C"/>
    <w:rsid w:val="0022695B"/>
    <w:rsid w:val="002279D5"/>
    <w:rsid w:val="00230BC4"/>
    <w:rsid w:val="00232FFF"/>
    <w:rsid w:val="00235A16"/>
    <w:rsid w:val="002367BB"/>
    <w:rsid w:val="00240925"/>
    <w:rsid w:val="00241EED"/>
    <w:rsid w:val="00242FF0"/>
    <w:rsid w:val="002438B2"/>
    <w:rsid w:val="00246311"/>
    <w:rsid w:val="002463F0"/>
    <w:rsid w:val="0025074C"/>
    <w:rsid w:val="00254000"/>
    <w:rsid w:val="00254237"/>
    <w:rsid w:val="002546EA"/>
    <w:rsid w:val="002554B9"/>
    <w:rsid w:val="002564EE"/>
    <w:rsid w:val="002600F3"/>
    <w:rsid w:val="0026296B"/>
    <w:rsid w:val="002645C6"/>
    <w:rsid w:val="002658BC"/>
    <w:rsid w:val="00265D60"/>
    <w:rsid w:val="00267243"/>
    <w:rsid w:val="00271B84"/>
    <w:rsid w:val="002730BE"/>
    <w:rsid w:val="00280E00"/>
    <w:rsid w:val="002810BF"/>
    <w:rsid w:val="00281FEF"/>
    <w:rsid w:val="00290028"/>
    <w:rsid w:val="002919EC"/>
    <w:rsid w:val="002956DB"/>
    <w:rsid w:val="002971C9"/>
    <w:rsid w:val="002A01F3"/>
    <w:rsid w:val="002A24AC"/>
    <w:rsid w:val="002A446E"/>
    <w:rsid w:val="002A6404"/>
    <w:rsid w:val="002B006F"/>
    <w:rsid w:val="002B1004"/>
    <w:rsid w:val="002B4E95"/>
    <w:rsid w:val="002B75BD"/>
    <w:rsid w:val="002B7BC3"/>
    <w:rsid w:val="002B7E6B"/>
    <w:rsid w:val="002C3F12"/>
    <w:rsid w:val="002C41C2"/>
    <w:rsid w:val="002C4AAD"/>
    <w:rsid w:val="002C6A08"/>
    <w:rsid w:val="002C7CC6"/>
    <w:rsid w:val="002D0EFB"/>
    <w:rsid w:val="002D2481"/>
    <w:rsid w:val="002D2F51"/>
    <w:rsid w:val="002D4B0C"/>
    <w:rsid w:val="002D6364"/>
    <w:rsid w:val="002E31F7"/>
    <w:rsid w:val="002F0C1F"/>
    <w:rsid w:val="002F44A1"/>
    <w:rsid w:val="002F5B1F"/>
    <w:rsid w:val="002F6495"/>
    <w:rsid w:val="002F6A14"/>
    <w:rsid w:val="0030056F"/>
    <w:rsid w:val="00301CBF"/>
    <w:rsid w:val="003034C3"/>
    <w:rsid w:val="00307086"/>
    <w:rsid w:val="00313261"/>
    <w:rsid w:val="00315E66"/>
    <w:rsid w:val="003171B4"/>
    <w:rsid w:val="00320864"/>
    <w:rsid w:val="003240EE"/>
    <w:rsid w:val="00325167"/>
    <w:rsid w:val="00331350"/>
    <w:rsid w:val="003316AC"/>
    <w:rsid w:val="0034185C"/>
    <w:rsid w:val="00341925"/>
    <w:rsid w:val="00344F15"/>
    <w:rsid w:val="00345678"/>
    <w:rsid w:val="00346669"/>
    <w:rsid w:val="003470DC"/>
    <w:rsid w:val="00347AB3"/>
    <w:rsid w:val="00350BEC"/>
    <w:rsid w:val="00352761"/>
    <w:rsid w:val="003622BE"/>
    <w:rsid w:val="0036332F"/>
    <w:rsid w:val="00363F73"/>
    <w:rsid w:val="003641A0"/>
    <w:rsid w:val="00364215"/>
    <w:rsid w:val="00365B79"/>
    <w:rsid w:val="0037197B"/>
    <w:rsid w:val="00372272"/>
    <w:rsid w:val="00374A64"/>
    <w:rsid w:val="0037574D"/>
    <w:rsid w:val="00376E75"/>
    <w:rsid w:val="003821EC"/>
    <w:rsid w:val="00386EC9"/>
    <w:rsid w:val="003948E4"/>
    <w:rsid w:val="00394E37"/>
    <w:rsid w:val="00396974"/>
    <w:rsid w:val="003971F0"/>
    <w:rsid w:val="003A157B"/>
    <w:rsid w:val="003A2044"/>
    <w:rsid w:val="003A4CDE"/>
    <w:rsid w:val="003B10D6"/>
    <w:rsid w:val="003B62E7"/>
    <w:rsid w:val="003C075B"/>
    <w:rsid w:val="003C11DB"/>
    <w:rsid w:val="003C2D59"/>
    <w:rsid w:val="003C39A2"/>
    <w:rsid w:val="003C3C48"/>
    <w:rsid w:val="003C4D11"/>
    <w:rsid w:val="003C58FC"/>
    <w:rsid w:val="003C7E50"/>
    <w:rsid w:val="003D015A"/>
    <w:rsid w:val="003D02C8"/>
    <w:rsid w:val="003D05D1"/>
    <w:rsid w:val="003D626A"/>
    <w:rsid w:val="003D7448"/>
    <w:rsid w:val="003E6736"/>
    <w:rsid w:val="003F0E16"/>
    <w:rsid w:val="003F4D9F"/>
    <w:rsid w:val="003F5BB3"/>
    <w:rsid w:val="00400E12"/>
    <w:rsid w:val="004040E5"/>
    <w:rsid w:val="00410307"/>
    <w:rsid w:val="00414B88"/>
    <w:rsid w:val="00415EB3"/>
    <w:rsid w:val="00417ED0"/>
    <w:rsid w:val="004203BD"/>
    <w:rsid w:val="00422858"/>
    <w:rsid w:val="00424548"/>
    <w:rsid w:val="004262F0"/>
    <w:rsid w:val="004313B1"/>
    <w:rsid w:val="0044333D"/>
    <w:rsid w:val="00445B09"/>
    <w:rsid w:val="0045246D"/>
    <w:rsid w:val="00452940"/>
    <w:rsid w:val="00455277"/>
    <w:rsid w:val="00461D1D"/>
    <w:rsid w:val="00464417"/>
    <w:rsid w:val="004669D7"/>
    <w:rsid w:val="00470DB4"/>
    <w:rsid w:val="004715D7"/>
    <w:rsid w:val="004754FE"/>
    <w:rsid w:val="00490E0F"/>
    <w:rsid w:val="0049478F"/>
    <w:rsid w:val="004949C5"/>
    <w:rsid w:val="00494C17"/>
    <w:rsid w:val="0049600D"/>
    <w:rsid w:val="004A1D4E"/>
    <w:rsid w:val="004A3577"/>
    <w:rsid w:val="004A7E12"/>
    <w:rsid w:val="004B4A1E"/>
    <w:rsid w:val="004B4F9D"/>
    <w:rsid w:val="004B6490"/>
    <w:rsid w:val="004B64AF"/>
    <w:rsid w:val="004B68B2"/>
    <w:rsid w:val="004C3A50"/>
    <w:rsid w:val="004C6904"/>
    <w:rsid w:val="004D2E4E"/>
    <w:rsid w:val="004D7350"/>
    <w:rsid w:val="004D74BF"/>
    <w:rsid w:val="004E029A"/>
    <w:rsid w:val="004E291C"/>
    <w:rsid w:val="004E32BD"/>
    <w:rsid w:val="004E4BEE"/>
    <w:rsid w:val="004F1B4D"/>
    <w:rsid w:val="004F20F3"/>
    <w:rsid w:val="004F377D"/>
    <w:rsid w:val="004F6BC5"/>
    <w:rsid w:val="0050112F"/>
    <w:rsid w:val="00501AF7"/>
    <w:rsid w:val="00502727"/>
    <w:rsid w:val="00507099"/>
    <w:rsid w:val="005106A8"/>
    <w:rsid w:val="0051133A"/>
    <w:rsid w:val="005134F8"/>
    <w:rsid w:val="0051357E"/>
    <w:rsid w:val="00515F63"/>
    <w:rsid w:val="00517C29"/>
    <w:rsid w:val="00521449"/>
    <w:rsid w:val="00524791"/>
    <w:rsid w:val="00527E34"/>
    <w:rsid w:val="00530ED6"/>
    <w:rsid w:val="00533B16"/>
    <w:rsid w:val="00535A8A"/>
    <w:rsid w:val="00536192"/>
    <w:rsid w:val="005413E7"/>
    <w:rsid w:val="005423BB"/>
    <w:rsid w:val="00550219"/>
    <w:rsid w:val="00550736"/>
    <w:rsid w:val="00552945"/>
    <w:rsid w:val="005546E4"/>
    <w:rsid w:val="0055645D"/>
    <w:rsid w:val="00560983"/>
    <w:rsid w:val="00561DE5"/>
    <w:rsid w:val="00562402"/>
    <w:rsid w:val="0056285A"/>
    <w:rsid w:val="005639E5"/>
    <w:rsid w:val="0056695B"/>
    <w:rsid w:val="005672F9"/>
    <w:rsid w:val="00573DF6"/>
    <w:rsid w:val="005741F5"/>
    <w:rsid w:val="00574807"/>
    <w:rsid w:val="00576C65"/>
    <w:rsid w:val="00577BAD"/>
    <w:rsid w:val="00581414"/>
    <w:rsid w:val="00581C10"/>
    <w:rsid w:val="00583538"/>
    <w:rsid w:val="005835A0"/>
    <w:rsid w:val="00583FA1"/>
    <w:rsid w:val="0058557D"/>
    <w:rsid w:val="00593121"/>
    <w:rsid w:val="0059645B"/>
    <w:rsid w:val="005A0193"/>
    <w:rsid w:val="005A0660"/>
    <w:rsid w:val="005A14CA"/>
    <w:rsid w:val="005A5591"/>
    <w:rsid w:val="005B083A"/>
    <w:rsid w:val="005B4279"/>
    <w:rsid w:val="005B6635"/>
    <w:rsid w:val="005B6D13"/>
    <w:rsid w:val="005B7372"/>
    <w:rsid w:val="005C0088"/>
    <w:rsid w:val="005C0FF2"/>
    <w:rsid w:val="005C3EB4"/>
    <w:rsid w:val="005C55A3"/>
    <w:rsid w:val="005C5A6B"/>
    <w:rsid w:val="005D0E15"/>
    <w:rsid w:val="005D4B0B"/>
    <w:rsid w:val="005D56A3"/>
    <w:rsid w:val="005D7F4D"/>
    <w:rsid w:val="005E1C83"/>
    <w:rsid w:val="005E6B07"/>
    <w:rsid w:val="005E720F"/>
    <w:rsid w:val="005E7483"/>
    <w:rsid w:val="005E7810"/>
    <w:rsid w:val="005F5347"/>
    <w:rsid w:val="005F5ECB"/>
    <w:rsid w:val="005F7F48"/>
    <w:rsid w:val="00601EB2"/>
    <w:rsid w:val="00604319"/>
    <w:rsid w:val="006064C3"/>
    <w:rsid w:val="00606945"/>
    <w:rsid w:val="00606E2B"/>
    <w:rsid w:val="00611475"/>
    <w:rsid w:val="00612314"/>
    <w:rsid w:val="00612F33"/>
    <w:rsid w:val="0061356A"/>
    <w:rsid w:val="00614F1E"/>
    <w:rsid w:val="006163AF"/>
    <w:rsid w:val="006165B9"/>
    <w:rsid w:val="00617881"/>
    <w:rsid w:val="00617934"/>
    <w:rsid w:val="006179D0"/>
    <w:rsid w:val="00621F38"/>
    <w:rsid w:val="00622E55"/>
    <w:rsid w:val="00631E6E"/>
    <w:rsid w:val="006342D9"/>
    <w:rsid w:val="00636212"/>
    <w:rsid w:val="00642100"/>
    <w:rsid w:val="00643EC9"/>
    <w:rsid w:val="00646490"/>
    <w:rsid w:val="0064770B"/>
    <w:rsid w:val="006478BE"/>
    <w:rsid w:val="00654F33"/>
    <w:rsid w:val="0065519D"/>
    <w:rsid w:val="00655868"/>
    <w:rsid w:val="00656DA0"/>
    <w:rsid w:val="006576E3"/>
    <w:rsid w:val="0066086C"/>
    <w:rsid w:val="0066197E"/>
    <w:rsid w:val="00663BA6"/>
    <w:rsid w:val="00664FCB"/>
    <w:rsid w:val="006650F7"/>
    <w:rsid w:val="0066584E"/>
    <w:rsid w:val="00672086"/>
    <w:rsid w:val="0067266C"/>
    <w:rsid w:val="00672C11"/>
    <w:rsid w:val="00672FE9"/>
    <w:rsid w:val="00674895"/>
    <w:rsid w:val="00680BFD"/>
    <w:rsid w:val="00680C64"/>
    <w:rsid w:val="006825FB"/>
    <w:rsid w:val="00683F54"/>
    <w:rsid w:val="00685793"/>
    <w:rsid w:val="00690F54"/>
    <w:rsid w:val="0069165B"/>
    <w:rsid w:val="00693B83"/>
    <w:rsid w:val="00693FB1"/>
    <w:rsid w:val="00694178"/>
    <w:rsid w:val="006A0510"/>
    <w:rsid w:val="006A32D7"/>
    <w:rsid w:val="006A34CC"/>
    <w:rsid w:val="006A3CE5"/>
    <w:rsid w:val="006A70A9"/>
    <w:rsid w:val="006A74B6"/>
    <w:rsid w:val="006C2AD8"/>
    <w:rsid w:val="006C567F"/>
    <w:rsid w:val="006D1C34"/>
    <w:rsid w:val="006D265A"/>
    <w:rsid w:val="006D349F"/>
    <w:rsid w:val="006D6E5A"/>
    <w:rsid w:val="006D7653"/>
    <w:rsid w:val="006E463B"/>
    <w:rsid w:val="006E5577"/>
    <w:rsid w:val="006E6C41"/>
    <w:rsid w:val="006F3487"/>
    <w:rsid w:val="006F761B"/>
    <w:rsid w:val="00700BB1"/>
    <w:rsid w:val="0070287B"/>
    <w:rsid w:val="00703F08"/>
    <w:rsid w:val="00711007"/>
    <w:rsid w:val="007113A5"/>
    <w:rsid w:val="00711905"/>
    <w:rsid w:val="00712AB4"/>
    <w:rsid w:val="00713B5C"/>
    <w:rsid w:val="00715240"/>
    <w:rsid w:val="0071709A"/>
    <w:rsid w:val="0072011B"/>
    <w:rsid w:val="00722DF6"/>
    <w:rsid w:val="00723915"/>
    <w:rsid w:val="00723A18"/>
    <w:rsid w:val="00723BE5"/>
    <w:rsid w:val="00723CFC"/>
    <w:rsid w:val="007262AC"/>
    <w:rsid w:val="00740B4B"/>
    <w:rsid w:val="00740BA9"/>
    <w:rsid w:val="00742226"/>
    <w:rsid w:val="0074510F"/>
    <w:rsid w:val="00745385"/>
    <w:rsid w:val="0074579C"/>
    <w:rsid w:val="00746C20"/>
    <w:rsid w:val="00750462"/>
    <w:rsid w:val="007510CF"/>
    <w:rsid w:val="00752599"/>
    <w:rsid w:val="00762606"/>
    <w:rsid w:val="00764406"/>
    <w:rsid w:val="00764760"/>
    <w:rsid w:val="0076501B"/>
    <w:rsid w:val="0077261C"/>
    <w:rsid w:val="00772D04"/>
    <w:rsid w:val="00773290"/>
    <w:rsid w:val="0077443B"/>
    <w:rsid w:val="00781552"/>
    <w:rsid w:val="00790595"/>
    <w:rsid w:val="00791757"/>
    <w:rsid w:val="00791E88"/>
    <w:rsid w:val="007928D1"/>
    <w:rsid w:val="00792B84"/>
    <w:rsid w:val="007931A7"/>
    <w:rsid w:val="00797E31"/>
    <w:rsid w:val="007A035C"/>
    <w:rsid w:val="007A0A80"/>
    <w:rsid w:val="007A17D4"/>
    <w:rsid w:val="007A2343"/>
    <w:rsid w:val="007B17A6"/>
    <w:rsid w:val="007B5BC5"/>
    <w:rsid w:val="007B76D3"/>
    <w:rsid w:val="007C09AA"/>
    <w:rsid w:val="007C120C"/>
    <w:rsid w:val="007C35D3"/>
    <w:rsid w:val="007C5039"/>
    <w:rsid w:val="007D0957"/>
    <w:rsid w:val="007D2389"/>
    <w:rsid w:val="007D7E45"/>
    <w:rsid w:val="007E064A"/>
    <w:rsid w:val="007E14F1"/>
    <w:rsid w:val="007E16F3"/>
    <w:rsid w:val="007E1AF3"/>
    <w:rsid w:val="007E6CC7"/>
    <w:rsid w:val="007F19B7"/>
    <w:rsid w:val="007F3EF9"/>
    <w:rsid w:val="007F52D8"/>
    <w:rsid w:val="00805388"/>
    <w:rsid w:val="00805CED"/>
    <w:rsid w:val="00805F22"/>
    <w:rsid w:val="00806A5A"/>
    <w:rsid w:val="00807707"/>
    <w:rsid w:val="00815AC6"/>
    <w:rsid w:val="008178D6"/>
    <w:rsid w:val="008217BE"/>
    <w:rsid w:val="008219E8"/>
    <w:rsid w:val="00821F7D"/>
    <w:rsid w:val="00831FE9"/>
    <w:rsid w:val="00833E30"/>
    <w:rsid w:val="00834CEA"/>
    <w:rsid w:val="008371D4"/>
    <w:rsid w:val="0083748E"/>
    <w:rsid w:val="0084157A"/>
    <w:rsid w:val="00843329"/>
    <w:rsid w:val="00843BC7"/>
    <w:rsid w:val="00853B0B"/>
    <w:rsid w:val="00862A2F"/>
    <w:rsid w:val="00865443"/>
    <w:rsid w:val="00866091"/>
    <w:rsid w:val="0087294F"/>
    <w:rsid w:val="0087775D"/>
    <w:rsid w:val="0088018F"/>
    <w:rsid w:val="0088111C"/>
    <w:rsid w:val="008827D6"/>
    <w:rsid w:val="00882F06"/>
    <w:rsid w:val="00883909"/>
    <w:rsid w:val="00883B78"/>
    <w:rsid w:val="008862FD"/>
    <w:rsid w:val="00886D7E"/>
    <w:rsid w:val="00886E10"/>
    <w:rsid w:val="0089054C"/>
    <w:rsid w:val="008927AC"/>
    <w:rsid w:val="008952D7"/>
    <w:rsid w:val="00895879"/>
    <w:rsid w:val="00895977"/>
    <w:rsid w:val="00896017"/>
    <w:rsid w:val="008A6F59"/>
    <w:rsid w:val="008A72C5"/>
    <w:rsid w:val="008B3C6B"/>
    <w:rsid w:val="008B7120"/>
    <w:rsid w:val="008B742E"/>
    <w:rsid w:val="008C04DF"/>
    <w:rsid w:val="008C693D"/>
    <w:rsid w:val="008C6D6D"/>
    <w:rsid w:val="008D022B"/>
    <w:rsid w:val="008D2B02"/>
    <w:rsid w:val="008D31C4"/>
    <w:rsid w:val="008D3744"/>
    <w:rsid w:val="008E110D"/>
    <w:rsid w:val="008E3499"/>
    <w:rsid w:val="008E4143"/>
    <w:rsid w:val="008E41DE"/>
    <w:rsid w:val="008E44C9"/>
    <w:rsid w:val="008F076D"/>
    <w:rsid w:val="008F0BA9"/>
    <w:rsid w:val="008F1AFC"/>
    <w:rsid w:val="008F32C4"/>
    <w:rsid w:val="008F37D5"/>
    <w:rsid w:val="00900041"/>
    <w:rsid w:val="009007AD"/>
    <w:rsid w:val="00901821"/>
    <w:rsid w:val="0090192F"/>
    <w:rsid w:val="009031C8"/>
    <w:rsid w:val="00906804"/>
    <w:rsid w:val="00906EFB"/>
    <w:rsid w:val="00912300"/>
    <w:rsid w:val="009133BD"/>
    <w:rsid w:val="009139C9"/>
    <w:rsid w:val="00915C4C"/>
    <w:rsid w:val="00915CEC"/>
    <w:rsid w:val="00916187"/>
    <w:rsid w:val="00916A04"/>
    <w:rsid w:val="00920667"/>
    <w:rsid w:val="00924E6F"/>
    <w:rsid w:val="009322A9"/>
    <w:rsid w:val="009329F2"/>
    <w:rsid w:val="00934826"/>
    <w:rsid w:val="00936FE6"/>
    <w:rsid w:val="009377F4"/>
    <w:rsid w:val="00946D14"/>
    <w:rsid w:val="00947A2E"/>
    <w:rsid w:val="00953B0B"/>
    <w:rsid w:val="00953EDE"/>
    <w:rsid w:val="00964E21"/>
    <w:rsid w:val="00965417"/>
    <w:rsid w:val="009665C6"/>
    <w:rsid w:val="00966C94"/>
    <w:rsid w:val="009728FF"/>
    <w:rsid w:val="009729BF"/>
    <w:rsid w:val="00976A2A"/>
    <w:rsid w:val="00976CB8"/>
    <w:rsid w:val="00977071"/>
    <w:rsid w:val="00980743"/>
    <w:rsid w:val="00980D01"/>
    <w:rsid w:val="00983ABE"/>
    <w:rsid w:val="00984467"/>
    <w:rsid w:val="00985289"/>
    <w:rsid w:val="009954D2"/>
    <w:rsid w:val="00997B9E"/>
    <w:rsid w:val="009A0BD5"/>
    <w:rsid w:val="009A17E8"/>
    <w:rsid w:val="009A24E5"/>
    <w:rsid w:val="009A4BA7"/>
    <w:rsid w:val="009A5A87"/>
    <w:rsid w:val="009A7730"/>
    <w:rsid w:val="009A795D"/>
    <w:rsid w:val="009A7CDA"/>
    <w:rsid w:val="009B2A64"/>
    <w:rsid w:val="009B2BCC"/>
    <w:rsid w:val="009B4F11"/>
    <w:rsid w:val="009B57C4"/>
    <w:rsid w:val="009B5A08"/>
    <w:rsid w:val="009C044C"/>
    <w:rsid w:val="009C16C3"/>
    <w:rsid w:val="009C333A"/>
    <w:rsid w:val="009D30AE"/>
    <w:rsid w:val="009D3169"/>
    <w:rsid w:val="009D6463"/>
    <w:rsid w:val="009D6AAC"/>
    <w:rsid w:val="009D6EC9"/>
    <w:rsid w:val="009E0E06"/>
    <w:rsid w:val="009E0EBB"/>
    <w:rsid w:val="009E32EA"/>
    <w:rsid w:val="009E34A8"/>
    <w:rsid w:val="009E394D"/>
    <w:rsid w:val="009E4B0B"/>
    <w:rsid w:val="009E5AC0"/>
    <w:rsid w:val="009E7FA7"/>
    <w:rsid w:val="009F0675"/>
    <w:rsid w:val="009F0757"/>
    <w:rsid w:val="009F1231"/>
    <w:rsid w:val="009F71C9"/>
    <w:rsid w:val="00A00165"/>
    <w:rsid w:val="00A01E45"/>
    <w:rsid w:val="00A01F94"/>
    <w:rsid w:val="00A0334B"/>
    <w:rsid w:val="00A05317"/>
    <w:rsid w:val="00A05969"/>
    <w:rsid w:val="00A0715E"/>
    <w:rsid w:val="00A122F3"/>
    <w:rsid w:val="00A15274"/>
    <w:rsid w:val="00A21202"/>
    <w:rsid w:val="00A238B4"/>
    <w:rsid w:val="00A25844"/>
    <w:rsid w:val="00A2717F"/>
    <w:rsid w:val="00A328B0"/>
    <w:rsid w:val="00A32F6E"/>
    <w:rsid w:val="00A34507"/>
    <w:rsid w:val="00A40B08"/>
    <w:rsid w:val="00A421D4"/>
    <w:rsid w:val="00A425F7"/>
    <w:rsid w:val="00A42E06"/>
    <w:rsid w:val="00A445AF"/>
    <w:rsid w:val="00A4468B"/>
    <w:rsid w:val="00A44BBD"/>
    <w:rsid w:val="00A47501"/>
    <w:rsid w:val="00A50A51"/>
    <w:rsid w:val="00A51F7B"/>
    <w:rsid w:val="00A527AC"/>
    <w:rsid w:val="00A56556"/>
    <w:rsid w:val="00A623F3"/>
    <w:rsid w:val="00A64D8C"/>
    <w:rsid w:val="00A64E89"/>
    <w:rsid w:val="00A654CF"/>
    <w:rsid w:val="00A6674E"/>
    <w:rsid w:val="00A701F8"/>
    <w:rsid w:val="00A716D3"/>
    <w:rsid w:val="00A723DF"/>
    <w:rsid w:val="00A72A14"/>
    <w:rsid w:val="00A737DD"/>
    <w:rsid w:val="00A7514A"/>
    <w:rsid w:val="00A75154"/>
    <w:rsid w:val="00A7541F"/>
    <w:rsid w:val="00A87351"/>
    <w:rsid w:val="00A873C8"/>
    <w:rsid w:val="00A924B3"/>
    <w:rsid w:val="00A96B82"/>
    <w:rsid w:val="00A97414"/>
    <w:rsid w:val="00A97F72"/>
    <w:rsid w:val="00AA0B79"/>
    <w:rsid w:val="00AA0BA6"/>
    <w:rsid w:val="00AB0A06"/>
    <w:rsid w:val="00AB330B"/>
    <w:rsid w:val="00AB355E"/>
    <w:rsid w:val="00AB356E"/>
    <w:rsid w:val="00AB7856"/>
    <w:rsid w:val="00AB7879"/>
    <w:rsid w:val="00AC0517"/>
    <w:rsid w:val="00AC0AD6"/>
    <w:rsid w:val="00AC166B"/>
    <w:rsid w:val="00AC250A"/>
    <w:rsid w:val="00AC3E6B"/>
    <w:rsid w:val="00AC4340"/>
    <w:rsid w:val="00AC5048"/>
    <w:rsid w:val="00AD1890"/>
    <w:rsid w:val="00AD2185"/>
    <w:rsid w:val="00AD36DE"/>
    <w:rsid w:val="00AD3E45"/>
    <w:rsid w:val="00AD41E4"/>
    <w:rsid w:val="00AD5C6E"/>
    <w:rsid w:val="00AD723F"/>
    <w:rsid w:val="00AE06B4"/>
    <w:rsid w:val="00AE4BCE"/>
    <w:rsid w:val="00AE5F8B"/>
    <w:rsid w:val="00AE71D3"/>
    <w:rsid w:val="00AF70E9"/>
    <w:rsid w:val="00AF7F22"/>
    <w:rsid w:val="00B0309E"/>
    <w:rsid w:val="00B04A24"/>
    <w:rsid w:val="00B06B67"/>
    <w:rsid w:val="00B06EE4"/>
    <w:rsid w:val="00B1062C"/>
    <w:rsid w:val="00B11ADA"/>
    <w:rsid w:val="00B13F40"/>
    <w:rsid w:val="00B16851"/>
    <w:rsid w:val="00B16DF9"/>
    <w:rsid w:val="00B21522"/>
    <w:rsid w:val="00B246B5"/>
    <w:rsid w:val="00B31C03"/>
    <w:rsid w:val="00B340F6"/>
    <w:rsid w:val="00B367FA"/>
    <w:rsid w:val="00B36A55"/>
    <w:rsid w:val="00B378FD"/>
    <w:rsid w:val="00B403D9"/>
    <w:rsid w:val="00B41965"/>
    <w:rsid w:val="00B4317D"/>
    <w:rsid w:val="00B44610"/>
    <w:rsid w:val="00B511CE"/>
    <w:rsid w:val="00B52762"/>
    <w:rsid w:val="00B54251"/>
    <w:rsid w:val="00B54828"/>
    <w:rsid w:val="00B55288"/>
    <w:rsid w:val="00B63ED1"/>
    <w:rsid w:val="00B64188"/>
    <w:rsid w:val="00B64AA4"/>
    <w:rsid w:val="00B6549E"/>
    <w:rsid w:val="00B655E8"/>
    <w:rsid w:val="00B66C93"/>
    <w:rsid w:val="00B71DAA"/>
    <w:rsid w:val="00B737C3"/>
    <w:rsid w:val="00B75253"/>
    <w:rsid w:val="00B76E1B"/>
    <w:rsid w:val="00B80219"/>
    <w:rsid w:val="00B80BB3"/>
    <w:rsid w:val="00B84D31"/>
    <w:rsid w:val="00B86B3E"/>
    <w:rsid w:val="00B915EF"/>
    <w:rsid w:val="00B9364C"/>
    <w:rsid w:val="00B94D0D"/>
    <w:rsid w:val="00BA0810"/>
    <w:rsid w:val="00BA0C66"/>
    <w:rsid w:val="00BA189D"/>
    <w:rsid w:val="00BA4529"/>
    <w:rsid w:val="00BA573D"/>
    <w:rsid w:val="00BA58E4"/>
    <w:rsid w:val="00BA637E"/>
    <w:rsid w:val="00BB45BC"/>
    <w:rsid w:val="00BC612C"/>
    <w:rsid w:val="00BC7148"/>
    <w:rsid w:val="00BD165D"/>
    <w:rsid w:val="00BD22AA"/>
    <w:rsid w:val="00BD3C0C"/>
    <w:rsid w:val="00BD45E1"/>
    <w:rsid w:val="00BE0B37"/>
    <w:rsid w:val="00BE569E"/>
    <w:rsid w:val="00BF2139"/>
    <w:rsid w:val="00BF58C9"/>
    <w:rsid w:val="00BF5FB1"/>
    <w:rsid w:val="00BF6FCD"/>
    <w:rsid w:val="00BF714F"/>
    <w:rsid w:val="00C03BD8"/>
    <w:rsid w:val="00C1014F"/>
    <w:rsid w:val="00C1077E"/>
    <w:rsid w:val="00C10FD9"/>
    <w:rsid w:val="00C134F2"/>
    <w:rsid w:val="00C135D1"/>
    <w:rsid w:val="00C15B2E"/>
    <w:rsid w:val="00C22CDB"/>
    <w:rsid w:val="00C2427E"/>
    <w:rsid w:val="00C24B7F"/>
    <w:rsid w:val="00C264CD"/>
    <w:rsid w:val="00C273CB"/>
    <w:rsid w:val="00C30E17"/>
    <w:rsid w:val="00C31B0D"/>
    <w:rsid w:val="00C358F3"/>
    <w:rsid w:val="00C3658A"/>
    <w:rsid w:val="00C41F69"/>
    <w:rsid w:val="00C47E66"/>
    <w:rsid w:val="00C54407"/>
    <w:rsid w:val="00C55908"/>
    <w:rsid w:val="00C5693F"/>
    <w:rsid w:val="00C6283D"/>
    <w:rsid w:val="00C62CEA"/>
    <w:rsid w:val="00C64FBA"/>
    <w:rsid w:val="00C66B9F"/>
    <w:rsid w:val="00C708C2"/>
    <w:rsid w:val="00C71038"/>
    <w:rsid w:val="00C73786"/>
    <w:rsid w:val="00C75E30"/>
    <w:rsid w:val="00C766DB"/>
    <w:rsid w:val="00C76AB5"/>
    <w:rsid w:val="00C77AFC"/>
    <w:rsid w:val="00C80C14"/>
    <w:rsid w:val="00C81517"/>
    <w:rsid w:val="00C8173F"/>
    <w:rsid w:val="00C823DC"/>
    <w:rsid w:val="00C85947"/>
    <w:rsid w:val="00C86ADC"/>
    <w:rsid w:val="00C87C73"/>
    <w:rsid w:val="00C9102E"/>
    <w:rsid w:val="00C911F5"/>
    <w:rsid w:val="00C92D94"/>
    <w:rsid w:val="00C92E95"/>
    <w:rsid w:val="00C9312C"/>
    <w:rsid w:val="00C94959"/>
    <w:rsid w:val="00C95562"/>
    <w:rsid w:val="00C96578"/>
    <w:rsid w:val="00C968D1"/>
    <w:rsid w:val="00CA0404"/>
    <w:rsid w:val="00CA1CC6"/>
    <w:rsid w:val="00CA5867"/>
    <w:rsid w:val="00CA5CA2"/>
    <w:rsid w:val="00CA769A"/>
    <w:rsid w:val="00CB3CFF"/>
    <w:rsid w:val="00CB4DD3"/>
    <w:rsid w:val="00CB5EF3"/>
    <w:rsid w:val="00CB6C21"/>
    <w:rsid w:val="00CC07C6"/>
    <w:rsid w:val="00CC3EAF"/>
    <w:rsid w:val="00CC4790"/>
    <w:rsid w:val="00CC5D92"/>
    <w:rsid w:val="00CD1AF2"/>
    <w:rsid w:val="00CD428B"/>
    <w:rsid w:val="00CE2408"/>
    <w:rsid w:val="00CE47CB"/>
    <w:rsid w:val="00CF21FF"/>
    <w:rsid w:val="00CF661C"/>
    <w:rsid w:val="00CF7821"/>
    <w:rsid w:val="00CF7858"/>
    <w:rsid w:val="00D000E7"/>
    <w:rsid w:val="00D01104"/>
    <w:rsid w:val="00D02C49"/>
    <w:rsid w:val="00D0649C"/>
    <w:rsid w:val="00D06C5F"/>
    <w:rsid w:val="00D1191C"/>
    <w:rsid w:val="00D131E0"/>
    <w:rsid w:val="00D143FC"/>
    <w:rsid w:val="00D14B2B"/>
    <w:rsid w:val="00D1552B"/>
    <w:rsid w:val="00D15EE2"/>
    <w:rsid w:val="00D23EF1"/>
    <w:rsid w:val="00D24695"/>
    <w:rsid w:val="00D24732"/>
    <w:rsid w:val="00D27776"/>
    <w:rsid w:val="00D35CE2"/>
    <w:rsid w:val="00D374F8"/>
    <w:rsid w:val="00D40E23"/>
    <w:rsid w:val="00D42BEF"/>
    <w:rsid w:val="00D44BB0"/>
    <w:rsid w:val="00D52E6A"/>
    <w:rsid w:val="00D5354A"/>
    <w:rsid w:val="00D61D84"/>
    <w:rsid w:val="00D70047"/>
    <w:rsid w:val="00D72915"/>
    <w:rsid w:val="00D73231"/>
    <w:rsid w:val="00D7431E"/>
    <w:rsid w:val="00D7525B"/>
    <w:rsid w:val="00D76966"/>
    <w:rsid w:val="00D80931"/>
    <w:rsid w:val="00D82859"/>
    <w:rsid w:val="00D8399F"/>
    <w:rsid w:val="00D83FEA"/>
    <w:rsid w:val="00D85A8E"/>
    <w:rsid w:val="00D86BD6"/>
    <w:rsid w:val="00D8786A"/>
    <w:rsid w:val="00D9015F"/>
    <w:rsid w:val="00D9545C"/>
    <w:rsid w:val="00D969BE"/>
    <w:rsid w:val="00D96E32"/>
    <w:rsid w:val="00DA1BD1"/>
    <w:rsid w:val="00DA1EB6"/>
    <w:rsid w:val="00DB3983"/>
    <w:rsid w:val="00DB5479"/>
    <w:rsid w:val="00DB6F7B"/>
    <w:rsid w:val="00DC0AAB"/>
    <w:rsid w:val="00DC11FA"/>
    <w:rsid w:val="00DC2029"/>
    <w:rsid w:val="00DC263B"/>
    <w:rsid w:val="00DD0E7E"/>
    <w:rsid w:val="00DD138A"/>
    <w:rsid w:val="00DD1B1C"/>
    <w:rsid w:val="00DD56A5"/>
    <w:rsid w:val="00DD6ABD"/>
    <w:rsid w:val="00DE1141"/>
    <w:rsid w:val="00DE2390"/>
    <w:rsid w:val="00DE43FB"/>
    <w:rsid w:val="00DE71D0"/>
    <w:rsid w:val="00DF2FCB"/>
    <w:rsid w:val="00DF3468"/>
    <w:rsid w:val="00DF45EE"/>
    <w:rsid w:val="00DF4E7D"/>
    <w:rsid w:val="00E02EC6"/>
    <w:rsid w:val="00E03033"/>
    <w:rsid w:val="00E041BF"/>
    <w:rsid w:val="00E04F1B"/>
    <w:rsid w:val="00E1104E"/>
    <w:rsid w:val="00E1250C"/>
    <w:rsid w:val="00E17040"/>
    <w:rsid w:val="00E211F4"/>
    <w:rsid w:val="00E22561"/>
    <w:rsid w:val="00E23159"/>
    <w:rsid w:val="00E242C6"/>
    <w:rsid w:val="00E24428"/>
    <w:rsid w:val="00E26CA9"/>
    <w:rsid w:val="00E27416"/>
    <w:rsid w:val="00E317CE"/>
    <w:rsid w:val="00E31DB8"/>
    <w:rsid w:val="00E32E5F"/>
    <w:rsid w:val="00E33615"/>
    <w:rsid w:val="00E40758"/>
    <w:rsid w:val="00E40C43"/>
    <w:rsid w:val="00E4300C"/>
    <w:rsid w:val="00E46A41"/>
    <w:rsid w:val="00E5260F"/>
    <w:rsid w:val="00E54D03"/>
    <w:rsid w:val="00E56A82"/>
    <w:rsid w:val="00E56B66"/>
    <w:rsid w:val="00E61687"/>
    <w:rsid w:val="00E62ACD"/>
    <w:rsid w:val="00E64111"/>
    <w:rsid w:val="00E672A1"/>
    <w:rsid w:val="00E67AC2"/>
    <w:rsid w:val="00E71653"/>
    <w:rsid w:val="00E7607B"/>
    <w:rsid w:val="00E77B3E"/>
    <w:rsid w:val="00E80049"/>
    <w:rsid w:val="00E8239C"/>
    <w:rsid w:val="00E92E4B"/>
    <w:rsid w:val="00E955CD"/>
    <w:rsid w:val="00E977B3"/>
    <w:rsid w:val="00EA2460"/>
    <w:rsid w:val="00EA3850"/>
    <w:rsid w:val="00EA5710"/>
    <w:rsid w:val="00EB15C9"/>
    <w:rsid w:val="00EB4A0D"/>
    <w:rsid w:val="00EB502A"/>
    <w:rsid w:val="00EC00BB"/>
    <w:rsid w:val="00EC4BA1"/>
    <w:rsid w:val="00EC727F"/>
    <w:rsid w:val="00EC7F9D"/>
    <w:rsid w:val="00ED2E91"/>
    <w:rsid w:val="00ED7C33"/>
    <w:rsid w:val="00EE15C8"/>
    <w:rsid w:val="00EE2B13"/>
    <w:rsid w:val="00EE5466"/>
    <w:rsid w:val="00EF1968"/>
    <w:rsid w:val="00F00C22"/>
    <w:rsid w:val="00F01D5C"/>
    <w:rsid w:val="00F02CA3"/>
    <w:rsid w:val="00F02DF7"/>
    <w:rsid w:val="00F03BB1"/>
    <w:rsid w:val="00F03C86"/>
    <w:rsid w:val="00F03D3C"/>
    <w:rsid w:val="00F05C57"/>
    <w:rsid w:val="00F1177A"/>
    <w:rsid w:val="00F12F55"/>
    <w:rsid w:val="00F13B67"/>
    <w:rsid w:val="00F15FFD"/>
    <w:rsid w:val="00F21BCC"/>
    <w:rsid w:val="00F22188"/>
    <w:rsid w:val="00F22367"/>
    <w:rsid w:val="00F239A5"/>
    <w:rsid w:val="00F27F20"/>
    <w:rsid w:val="00F30700"/>
    <w:rsid w:val="00F311CD"/>
    <w:rsid w:val="00F34127"/>
    <w:rsid w:val="00F34A4B"/>
    <w:rsid w:val="00F405F2"/>
    <w:rsid w:val="00F4244F"/>
    <w:rsid w:val="00F44C21"/>
    <w:rsid w:val="00F47B1F"/>
    <w:rsid w:val="00F53AED"/>
    <w:rsid w:val="00F55111"/>
    <w:rsid w:val="00F56527"/>
    <w:rsid w:val="00F5743C"/>
    <w:rsid w:val="00F57FD5"/>
    <w:rsid w:val="00F63C44"/>
    <w:rsid w:val="00F6552B"/>
    <w:rsid w:val="00F667A6"/>
    <w:rsid w:val="00F668B2"/>
    <w:rsid w:val="00F67087"/>
    <w:rsid w:val="00F67D5C"/>
    <w:rsid w:val="00F70C94"/>
    <w:rsid w:val="00F72BBE"/>
    <w:rsid w:val="00F810E6"/>
    <w:rsid w:val="00F81B79"/>
    <w:rsid w:val="00F82101"/>
    <w:rsid w:val="00F84DD7"/>
    <w:rsid w:val="00F85EE3"/>
    <w:rsid w:val="00F9114D"/>
    <w:rsid w:val="00F91D38"/>
    <w:rsid w:val="00FA2838"/>
    <w:rsid w:val="00FA4601"/>
    <w:rsid w:val="00FB2A00"/>
    <w:rsid w:val="00FB5040"/>
    <w:rsid w:val="00FB5C38"/>
    <w:rsid w:val="00FB6605"/>
    <w:rsid w:val="00FC0C31"/>
    <w:rsid w:val="00FC4A53"/>
    <w:rsid w:val="00FC7E78"/>
    <w:rsid w:val="00FD1A2E"/>
    <w:rsid w:val="00FD1DC0"/>
    <w:rsid w:val="00FD2A42"/>
    <w:rsid w:val="00FD4447"/>
    <w:rsid w:val="00FD4686"/>
    <w:rsid w:val="00FD5881"/>
    <w:rsid w:val="00FE109C"/>
    <w:rsid w:val="00FE111E"/>
    <w:rsid w:val="00FE646C"/>
    <w:rsid w:val="00FE72FF"/>
    <w:rsid w:val="00FF1B67"/>
    <w:rsid w:val="00FF1F92"/>
    <w:rsid w:val="00FF26DE"/>
    <w:rsid w:val="00FF54B6"/>
    <w:rsid w:val="00FF6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6570E4"/>
  <w15:docId w15:val="{8391AD9B-F9B8-4BB8-B755-014018EA6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3E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C3E6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C3E6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D42BE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C7E5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gwek9">
    <w:name w:val="heading 9"/>
    <w:basedOn w:val="Normalny"/>
    <w:link w:val="Nagwek9Znak"/>
    <w:qFormat/>
    <w:rsid w:val="00AC3E6B"/>
    <w:pPr>
      <w:keepNext/>
      <w:jc w:val="right"/>
      <w:outlineLvl w:val="8"/>
    </w:pPr>
    <w:rPr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C3E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AC3E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rsid w:val="00D42BEF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C7E50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AC3E6B"/>
    <w:rPr>
      <w:rFonts w:ascii="Times New Roman" w:eastAsia="Times New Roman" w:hAnsi="Times New Roman" w:cs="Times New Roman"/>
      <w:bCs/>
      <w:i/>
      <w:i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C3E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C3E6B"/>
  </w:style>
  <w:style w:type="paragraph" w:styleId="Stopka">
    <w:name w:val="footer"/>
    <w:basedOn w:val="Normalny"/>
    <w:link w:val="StopkaZnak"/>
    <w:uiPriority w:val="99"/>
    <w:unhideWhenUsed/>
    <w:rsid w:val="00AC3E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C3E6B"/>
  </w:style>
  <w:style w:type="paragraph" w:styleId="Tekstdymka">
    <w:name w:val="Balloon Text"/>
    <w:basedOn w:val="Normalny"/>
    <w:link w:val="TekstdymkaZnak"/>
    <w:uiPriority w:val="99"/>
    <w:semiHidden/>
    <w:unhideWhenUsed/>
    <w:rsid w:val="00AC3E6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3E6B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AC3E6B"/>
    <w:rPr>
      <w:b/>
      <w:bCs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AC3E6B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customStyle="1" w:styleId="pkt">
    <w:name w:val="pkt"/>
    <w:basedOn w:val="Normalny"/>
    <w:rsid w:val="00AC3E6B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character" w:styleId="Pogrubienie">
    <w:name w:val="Strong"/>
    <w:basedOn w:val="Domylnaczcionkaakapitu"/>
    <w:uiPriority w:val="22"/>
    <w:qFormat/>
    <w:rsid w:val="00AC3E6B"/>
    <w:rPr>
      <w:b/>
      <w:bCs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C3E6B"/>
    <w:pPr>
      <w:spacing w:line="276" w:lineRule="auto"/>
      <w:outlineLvl w:val="9"/>
    </w:pPr>
    <w:rPr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AC3E6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AC3E6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AC3E6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AC3E6B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ytu">
    <w:name w:val="Title"/>
    <w:basedOn w:val="Normalny"/>
    <w:next w:val="Podtytu"/>
    <w:link w:val="TytuZnak"/>
    <w:uiPriority w:val="99"/>
    <w:qFormat/>
    <w:rsid w:val="00AC3E6B"/>
    <w:pPr>
      <w:suppressAutoHyphens/>
      <w:spacing w:line="360" w:lineRule="auto"/>
      <w:jc w:val="center"/>
    </w:pPr>
    <w:rPr>
      <w:b/>
      <w:sz w:val="24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AC3E6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99"/>
    <w:rsid w:val="00AC3E6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AC3E6B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WW-Tekstpodstawowy2">
    <w:name w:val="WW-Tekst podstawowy 2"/>
    <w:basedOn w:val="Normalny"/>
    <w:rsid w:val="00AC3E6B"/>
    <w:pPr>
      <w:suppressAutoHyphens/>
      <w:jc w:val="center"/>
    </w:pPr>
    <w:rPr>
      <w:b/>
      <w:sz w:val="28"/>
    </w:rPr>
  </w:style>
  <w:style w:type="paragraph" w:customStyle="1" w:styleId="WW-Tekstpodstawowywcity3">
    <w:name w:val="WW-Tekst podstawowy wcięty 3"/>
    <w:basedOn w:val="Normalny"/>
    <w:uiPriority w:val="99"/>
    <w:rsid w:val="00AC3E6B"/>
    <w:pPr>
      <w:suppressAutoHyphens/>
      <w:ind w:left="567" w:hanging="567"/>
    </w:pPr>
    <w:rPr>
      <w:b/>
      <w:sz w:val="24"/>
    </w:rPr>
  </w:style>
  <w:style w:type="paragraph" w:styleId="Tekstprzypisudolnego">
    <w:name w:val="footnote text"/>
    <w:basedOn w:val="Normalny"/>
    <w:link w:val="TekstprzypisudolnegoZnak"/>
    <w:semiHidden/>
    <w:rsid w:val="00AC3E6B"/>
    <w:pPr>
      <w:suppressAutoHyphens/>
    </w:pPr>
    <w:rPr>
      <w:sz w:val="24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C3E6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W-Tekstpodstawowy3">
    <w:name w:val="WW-Tekst podstawowy 3"/>
    <w:basedOn w:val="Normalny"/>
    <w:rsid w:val="00AC3E6B"/>
    <w:pPr>
      <w:suppressAutoHyphens/>
    </w:pPr>
    <w:rPr>
      <w:b/>
      <w:sz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D14B2B"/>
    <w:pPr>
      <w:tabs>
        <w:tab w:val="right" w:leader="dot" w:pos="9062"/>
      </w:tabs>
      <w:spacing w:after="100"/>
      <w:ind w:left="426" w:hanging="426"/>
    </w:pPr>
  </w:style>
  <w:style w:type="character" w:styleId="Hipercze">
    <w:name w:val="Hyperlink"/>
    <w:basedOn w:val="Domylnaczcionkaakapitu"/>
    <w:uiPriority w:val="99"/>
    <w:unhideWhenUsed/>
    <w:rsid w:val="007F3EF9"/>
    <w:rPr>
      <w:color w:val="0000FF" w:themeColor="hyperlink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DC263B"/>
    <w:pPr>
      <w:tabs>
        <w:tab w:val="left" w:pos="426"/>
        <w:tab w:val="right" w:leader="dot" w:pos="9062"/>
      </w:tabs>
      <w:spacing w:after="100"/>
      <w:ind w:left="426" w:hanging="426"/>
    </w:pPr>
  </w:style>
  <w:style w:type="paragraph" w:styleId="Akapitzlist">
    <w:name w:val="List Paragraph"/>
    <w:aliases w:val="Wypunktowanie,Obiekt,List Paragraph1,CW_Lista,Numerowanie,wypunktowanie"/>
    <w:basedOn w:val="Normalny"/>
    <w:link w:val="AkapitzlistZnak"/>
    <w:uiPriority w:val="34"/>
    <w:qFormat/>
    <w:rsid w:val="00964E21"/>
    <w:pPr>
      <w:ind w:left="720"/>
      <w:contextualSpacing/>
    </w:pPr>
  </w:style>
  <w:style w:type="paragraph" w:customStyle="1" w:styleId="CharChar1">
    <w:name w:val="Char Char1"/>
    <w:basedOn w:val="Normalny"/>
    <w:rsid w:val="0034185C"/>
    <w:rPr>
      <w:sz w:val="24"/>
      <w:szCs w:val="24"/>
    </w:rPr>
  </w:style>
  <w:style w:type="paragraph" w:styleId="NormalnyWeb">
    <w:name w:val="Normal (Web)"/>
    <w:basedOn w:val="Normalny"/>
    <w:uiPriority w:val="99"/>
    <w:rsid w:val="00576C65"/>
    <w:pPr>
      <w:spacing w:before="100" w:beforeAutospacing="1" w:after="100" w:afterAutospacing="1"/>
    </w:pPr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F1AF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F1A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">
    <w:name w:val="Tekst treści_"/>
    <w:basedOn w:val="Domylnaczcionkaakapitu"/>
    <w:link w:val="Teksttreci0"/>
    <w:rsid w:val="00B66C93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66C93"/>
    <w:pPr>
      <w:shd w:val="clear" w:color="auto" w:fill="FFFFFF"/>
      <w:spacing w:after="240" w:line="0" w:lineRule="atLeast"/>
      <w:ind w:hanging="560"/>
    </w:pPr>
    <w:rPr>
      <w:rFonts w:ascii="Arial" w:eastAsia="Arial" w:hAnsi="Arial" w:cs="Arial"/>
      <w:sz w:val="21"/>
      <w:szCs w:val="21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1DA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1DAA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1DA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1DAA"/>
    <w:rPr>
      <w:b/>
      <w:bCs/>
    </w:rPr>
  </w:style>
  <w:style w:type="paragraph" w:customStyle="1" w:styleId="awciety">
    <w:name w:val="a) wciety"/>
    <w:basedOn w:val="Normalny"/>
    <w:rsid w:val="00B71DAA"/>
    <w:pPr>
      <w:widowControl w:val="0"/>
      <w:suppressAutoHyphens/>
      <w:snapToGrid w:val="0"/>
      <w:spacing w:line="258" w:lineRule="atLeast"/>
      <w:ind w:left="567" w:hanging="238"/>
      <w:jc w:val="both"/>
    </w:pPr>
    <w:rPr>
      <w:rFonts w:ascii="FrankfurtGothic" w:eastAsia="Lucida Sans Unicode" w:hAnsi="FrankfurtGothic"/>
      <w:color w:val="000000"/>
      <w:sz w:val="19"/>
    </w:rPr>
  </w:style>
  <w:style w:type="paragraph" w:customStyle="1" w:styleId="1">
    <w:name w:val="1."/>
    <w:basedOn w:val="Normalny"/>
    <w:rsid w:val="00B71DAA"/>
    <w:pPr>
      <w:widowControl w:val="0"/>
      <w:suppressAutoHyphens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/>
      <w:color w:val="000000"/>
      <w:sz w:val="19"/>
    </w:rPr>
  </w:style>
  <w:style w:type="paragraph" w:customStyle="1" w:styleId="glowny">
    <w:name w:val="glowny"/>
    <w:basedOn w:val="Stopka"/>
    <w:next w:val="Stopka"/>
    <w:rsid w:val="00B71DAA"/>
    <w:pPr>
      <w:widowControl w:val="0"/>
      <w:suppressAutoHyphens/>
      <w:snapToGrid w:val="0"/>
      <w:spacing w:line="258" w:lineRule="atLeast"/>
      <w:jc w:val="both"/>
    </w:pPr>
    <w:rPr>
      <w:rFonts w:ascii="FrankfurtGothic" w:eastAsia="Lucida Sans Unicode" w:hAnsi="FrankfurtGothic"/>
      <w:color w:val="000000"/>
      <w:sz w:val="19"/>
    </w:rPr>
  </w:style>
  <w:style w:type="character" w:customStyle="1" w:styleId="Nagwek20">
    <w:name w:val="Nagłówek #2"/>
    <w:basedOn w:val="Domylnaczcionkaakapitu"/>
    <w:rsid w:val="00B71DAA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paragraph" w:customStyle="1" w:styleId="tekwzpod">
    <w:name w:val="tekwzpod"/>
    <w:uiPriority w:val="99"/>
    <w:rsid w:val="00B71DAA"/>
    <w:pPr>
      <w:widowControl w:val="0"/>
      <w:tabs>
        <w:tab w:val="left" w:pos="822"/>
        <w:tab w:val="left" w:leader="dot" w:pos="1417"/>
      </w:tabs>
      <w:spacing w:after="0" w:line="220" w:lineRule="atLeast"/>
      <w:ind w:left="822" w:right="567" w:hanging="255"/>
      <w:jc w:val="both"/>
    </w:pPr>
    <w:rPr>
      <w:rFonts w:ascii="Arial" w:eastAsiaTheme="minorEastAsia" w:hAnsi="Arial" w:cs="Arial"/>
      <w:sz w:val="19"/>
      <w:szCs w:val="19"/>
      <w:lang w:eastAsia="pl-PL"/>
    </w:rPr>
  </w:style>
  <w:style w:type="character" w:customStyle="1" w:styleId="Nagwek1Bezpogrubienia">
    <w:name w:val="Nagłówek #1 + Bez pogrubienia"/>
    <w:basedOn w:val="Domylnaczcionkaakapitu"/>
    <w:rsid w:val="007F19B7"/>
    <w:rPr>
      <w:rFonts w:ascii="Calibri" w:eastAsia="Calibri" w:hAnsi="Calibri" w:cs="Calibri"/>
      <w:b/>
      <w:bCs/>
      <w:i w:val="0"/>
      <w:iCs w:val="0"/>
      <w:smallCaps w:val="0"/>
      <w:strike w:val="0"/>
      <w:spacing w:val="0"/>
      <w:sz w:val="18"/>
      <w:szCs w:val="18"/>
    </w:rPr>
  </w:style>
  <w:style w:type="character" w:customStyle="1" w:styleId="TeksttreciPogrubienie">
    <w:name w:val="Tekst treści + Pogrubienie"/>
    <w:basedOn w:val="Teksttreci"/>
    <w:rsid w:val="007F19B7"/>
    <w:rPr>
      <w:rFonts w:ascii="Calibri" w:eastAsia="Calibri" w:hAnsi="Calibri" w:cs="Calibri"/>
      <w:b/>
      <w:bCs/>
      <w:sz w:val="18"/>
      <w:szCs w:val="18"/>
      <w:shd w:val="clear" w:color="auto" w:fill="FFFFFF"/>
    </w:rPr>
  </w:style>
  <w:style w:type="character" w:customStyle="1" w:styleId="Nagwek1ConsolasBezpogrubieniaOdstpy1pt">
    <w:name w:val="Nagłówek #1 + Consolas;Bez pogrubienia;Odstępy 1 pt"/>
    <w:basedOn w:val="Domylnaczcionkaakapitu"/>
    <w:rsid w:val="007F19B7"/>
    <w:rPr>
      <w:rFonts w:ascii="Consolas" w:eastAsia="Consolas" w:hAnsi="Consolas" w:cs="Consolas"/>
      <w:b/>
      <w:bCs/>
      <w:i w:val="0"/>
      <w:iCs w:val="0"/>
      <w:smallCaps w:val="0"/>
      <w:strike w:val="0"/>
      <w:spacing w:val="30"/>
      <w:sz w:val="18"/>
      <w:szCs w:val="18"/>
    </w:rPr>
  </w:style>
  <w:style w:type="character" w:customStyle="1" w:styleId="TeksttreciKursywaOdstpy0pt">
    <w:name w:val="Tekst treści + Kursywa;Odstępy 0 pt"/>
    <w:basedOn w:val="Teksttreci"/>
    <w:rsid w:val="007F19B7"/>
    <w:rPr>
      <w:rFonts w:ascii="Calibri" w:eastAsia="Calibri" w:hAnsi="Calibri" w:cs="Calibri"/>
      <w:i/>
      <w:iCs/>
      <w:spacing w:val="-10"/>
      <w:sz w:val="18"/>
      <w:szCs w:val="18"/>
      <w:shd w:val="clear" w:color="auto" w:fill="FFFFFF"/>
    </w:rPr>
  </w:style>
  <w:style w:type="character" w:customStyle="1" w:styleId="Teksttreci2BezkursywyOdstpy0pt">
    <w:name w:val="Tekst treści (2) + Bez kursywy;Odstępy 0 pt"/>
    <w:basedOn w:val="Domylnaczcionkaakapitu"/>
    <w:rsid w:val="007F19B7"/>
    <w:rPr>
      <w:rFonts w:ascii="Calibri" w:eastAsia="Calibri" w:hAnsi="Calibri" w:cs="Calibri"/>
      <w:i/>
      <w:iCs/>
      <w:spacing w:val="0"/>
      <w:sz w:val="18"/>
      <w:szCs w:val="18"/>
      <w:shd w:val="clear" w:color="auto" w:fill="FFFFFF"/>
    </w:rPr>
  </w:style>
  <w:style w:type="character" w:customStyle="1" w:styleId="Nagwek1TrebuchetMS">
    <w:name w:val="Nagłówek #1 + Trebuchet MS"/>
    <w:basedOn w:val="Domylnaczcionkaakapitu"/>
    <w:rsid w:val="007F19B7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Teksttreci2Bezkursywy">
    <w:name w:val="Tekst treści (2) + Bez kursywy"/>
    <w:basedOn w:val="Domylnaczcionkaakapitu"/>
    <w:rsid w:val="007F19B7"/>
    <w:rPr>
      <w:rFonts w:ascii="Calibri" w:eastAsia="Calibri" w:hAnsi="Calibri" w:cs="Calibri"/>
      <w:b w:val="0"/>
      <w:bCs w:val="0"/>
      <w:i/>
      <w:iCs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TeksttreciKursywa">
    <w:name w:val="Tekst treści + Kursywa"/>
    <w:basedOn w:val="Teksttreci"/>
    <w:rsid w:val="007F19B7"/>
    <w:rPr>
      <w:rFonts w:ascii="Calibri" w:eastAsia="Calibri" w:hAnsi="Calibri" w:cs="Calibri"/>
      <w:b w:val="0"/>
      <w:bCs w:val="0"/>
      <w:i/>
      <w:iCs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Nagwek2TrebuchetMS8ptOdstpy1pt">
    <w:name w:val="Nagłówek #2 + Trebuchet MS;8 pt;Odstępy 1 pt"/>
    <w:basedOn w:val="Domylnaczcionkaakapitu"/>
    <w:rsid w:val="007F19B7"/>
    <w:rPr>
      <w:rFonts w:ascii="Trebuchet MS" w:eastAsia="Trebuchet MS" w:hAnsi="Trebuchet MS" w:cs="Trebuchet MS"/>
      <w:spacing w:val="20"/>
      <w:sz w:val="16"/>
      <w:szCs w:val="16"/>
      <w:shd w:val="clear" w:color="auto" w:fill="FFFFFF"/>
    </w:rPr>
  </w:style>
  <w:style w:type="character" w:customStyle="1" w:styleId="Nagwek295ptBezpogrubieniaOdstpy2pt">
    <w:name w:val="Nagłówek #2 + 9;5 pt;Bez pogrubienia;Odstępy 2 pt"/>
    <w:basedOn w:val="Domylnaczcionkaakapitu"/>
    <w:rsid w:val="007F19B7"/>
    <w:rPr>
      <w:rFonts w:ascii="Calibri" w:eastAsia="Calibri" w:hAnsi="Calibri" w:cs="Calibri"/>
      <w:b/>
      <w:bCs/>
      <w:spacing w:val="40"/>
      <w:sz w:val="19"/>
      <w:szCs w:val="19"/>
      <w:shd w:val="clear" w:color="auto" w:fill="FFFFFF"/>
    </w:rPr>
  </w:style>
  <w:style w:type="character" w:customStyle="1" w:styleId="Nagwek285ptBezpogrubieniaOdstpy1pt">
    <w:name w:val="Nagłówek #2 + 8;5 pt;Bez pogrubienia;Odstępy 1 pt"/>
    <w:basedOn w:val="Domylnaczcionkaakapitu"/>
    <w:rsid w:val="007F19B7"/>
    <w:rPr>
      <w:rFonts w:ascii="Calibri" w:eastAsia="Calibri" w:hAnsi="Calibri" w:cs="Calibri"/>
      <w:b/>
      <w:bCs/>
      <w:spacing w:val="20"/>
      <w:sz w:val="17"/>
      <w:szCs w:val="17"/>
      <w:shd w:val="clear" w:color="auto" w:fill="FFFFFF"/>
    </w:rPr>
  </w:style>
  <w:style w:type="character" w:customStyle="1" w:styleId="Nagwek2TrebuchetMS8ptOdstpy0pt">
    <w:name w:val="Nagłówek #2 + Trebuchet MS;8 pt;Odstępy 0 pt"/>
    <w:basedOn w:val="Domylnaczcionkaakapitu"/>
    <w:rsid w:val="007F19B7"/>
    <w:rPr>
      <w:rFonts w:ascii="Trebuchet MS" w:eastAsia="Trebuchet MS" w:hAnsi="Trebuchet MS" w:cs="Trebuchet MS"/>
      <w:spacing w:val="10"/>
      <w:sz w:val="16"/>
      <w:szCs w:val="16"/>
      <w:shd w:val="clear" w:color="auto" w:fill="FFFFFF"/>
    </w:rPr>
  </w:style>
  <w:style w:type="character" w:customStyle="1" w:styleId="Nagwek23Odstpy1pt">
    <w:name w:val="Nagłówek #2 (3) + Odstępy 1 pt"/>
    <w:basedOn w:val="Domylnaczcionkaakapitu"/>
    <w:rsid w:val="007F19B7"/>
    <w:rPr>
      <w:rFonts w:ascii="Calibri" w:eastAsia="Calibri" w:hAnsi="Calibri" w:cs="Calibri"/>
      <w:spacing w:val="20"/>
      <w:sz w:val="17"/>
      <w:szCs w:val="17"/>
      <w:shd w:val="clear" w:color="auto" w:fill="FFFFFF"/>
    </w:rPr>
  </w:style>
  <w:style w:type="character" w:customStyle="1" w:styleId="Nagwek2TrebuchetMS8pt">
    <w:name w:val="Nagłówek #2 + Trebuchet MS;8 pt"/>
    <w:basedOn w:val="Domylnaczcionkaakapitu"/>
    <w:rsid w:val="007F19B7"/>
    <w:rPr>
      <w:rFonts w:ascii="Trebuchet MS" w:eastAsia="Trebuchet MS" w:hAnsi="Trebuchet MS" w:cs="Trebuchet MS"/>
      <w:sz w:val="16"/>
      <w:szCs w:val="16"/>
      <w:shd w:val="clear" w:color="auto" w:fill="FFFFFF"/>
    </w:rPr>
  </w:style>
  <w:style w:type="character" w:customStyle="1" w:styleId="Nagwek25Odstpy1pt">
    <w:name w:val="Nagłówek #2 (5) + Odstępy 1 pt"/>
    <w:basedOn w:val="Domylnaczcionkaakapitu"/>
    <w:rsid w:val="007F19B7"/>
    <w:rPr>
      <w:rFonts w:ascii="Trebuchet MS" w:eastAsia="Trebuchet MS" w:hAnsi="Trebuchet MS" w:cs="Trebuchet MS"/>
      <w:spacing w:val="20"/>
      <w:sz w:val="16"/>
      <w:szCs w:val="16"/>
      <w:shd w:val="clear" w:color="auto" w:fill="FFFFFF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E77B3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E77B3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AC166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Styl1">
    <w:name w:val="Styl1"/>
    <w:basedOn w:val="Normalny"/>
    <w:rsid w:val="00C8173F"/>
    <w:rPr>
      <w:sz w:val="24"/>
    </w:rPr>
  </w:style>
  <w:style w:type="table" w:styleId="Tabela-Siatka">
    <w:name w:val="Table Grid"/>
    <w:basedOn w:val="Standardowy"/>
    <w:uiPriority w:val="59"/>
    <w:rsid w:val="009807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Wypunktowanie Znak,Obiekt Znak,List Paragraph1 Znak,CW_Lista Znak,Numerowanie Znak,wypunktowanie Znak"/>
    <w:link w:val="Akapitzlist"/>
    <w:uiPriority w:val="34"/>
    <w:qFormat/>
    <w:rsid w:val="003F0E1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"/>
    <w:basedOn w:val="Domylnaczcionkaakapitu"/>
    <w:uiPriority w:val="99"/>
    <w:unhideWhenUsed/>
    <w:rsid w:val="0020243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2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2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D370C-4C41-4B6A-8411-A8B9F08DB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3</Pages>
  <Words>810</Words>
  <Characters>4865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Haura</dc:creator>
  <cp:lastModifiedBy>Krzysztof Haura</cp:lastModifiedBy>
  <cp:revision>62</cp:revision>
  <cp:lastPrinted>2019-08-11T18:16:00Z</cp:lastPrinted>
  <dcterms:created xsi:type="dcterms:W3CDTF">2014-10-09T16:51:00Z</dcterms:created>
  <dcterms:modified xsi:type="dcterms:W3CDTF">2026-08-24T18:50:00Z</dcterms:modified>
</cp:coreProperties>
</file>